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24355" w14:textId="3FC6A577" w:rsidR="00714879" w:rsidRDefault="00714879" w:rsidP="008F7F4D">
      <w:pPr>
        <w:spacing w:line="240" w:lineRule="auto"/>
        <w:ind w:left="0" w:firstLine="1"/>
        <w:jc w:val="center"/>
        <w:rPr>
          <w:rFonts w:ascii="Lato" w:hAnsi="Lato"/>
          <w:b/>
          <w:bCs/>
          <w:sz w:val="22"/>
          <w:szCs w:val="22"/>
        </w:rPr>
      </w:pPr>
      <w:bookmarkStart w:id="0" w:name="_Hlk91488755"/>
      <w:bookmarkStart w:id="1" w:name="_Hlk215663782"/>
      <w:r w:rsidRPr="00B818B5">
        <w:rPr>
          <w:rFonts w:ascii="Lato" w:hAnsi="Lato"/>
          <w:b/>
          <w:bCs/>
          <w:sz w:val="22"/>
          <w:szCs w:val="22"/>
        </w:rPr>
        <w:t>Opis przedmiotu zamówienia (OPZ)</w:t>
      </w:r>
    </w:p>
    <w:p w14:paraId="42C68F49" w14:textId="77777777" w:rsidR="00665542" w:rsidRPr="00B818B5" w:rsidRDefault="00665542" w:rsidP="008F7F4D">
      <w:pPr>
        <w:spacing w:line="240" w:lineRule="auto"/>
        <w:ind w:left="0" w:firstLine="1"/>
        <w:jc w:val="center"/>
        <w:rPr>
          <w:rFonts w:ascii="Lato" w:hAnsi="Lato"/>
          <w:b/>
          <w:bCs/>
          <w:sz w:val="22"/>
          <w:szCs w:val="22"/>
        </w:rPr>
      </w:pPr>
    </w:p>
    <w:p w14:paraId="627B7D6F" w14:textId="24D502CE" w:rsidR="009A686A" w:rsidRPr="0073684F" w:rsidRDefault="009A686A" w:rsidP="008F7F4D">
      <w:pPr>
        <w:spacing w:line="240" w:lineRule="auto"/>
        <w:ind w:left="0" w:firstLine="1"/>
        <w:jc w:val="left"/>
        <w:rPr>
          <w:rFonts w:ascii="Lato" w:hAnsi="Lato"/>
          <w:bCs/>
          <w:sz w:val="22"/>
          <w:szCs w:val="22"/>
        </w:rPr>
      </w:pPr>
      <w:r w:rsidRPr="0073684F">
        <w:rPr>
          <w:rFonts w:ascii="Lato" w:hAnsi="Lato"/>
          <w:bCs/>
          <w:sz w:val="22"/>
          <w:szCs w:val="22"/>
        </w:rPr>
        <w:t xml:space="preserve">Opracowanie i </w:t>
      </w:r>
      <w:r w:rsidR="00452DF0" w:rsidRPr="0073684F">
        <w:rPr>
          <w:rFonts w:ascii="Lato" w:hAnsi="Lato"/>
          <w:bCs/>
          <w:sz w:val="22"/>
          <w:szCs w:val="22"/>
        </w:rPr>
        <w:t xml:space="preserve">realizacja specjalistycznego </w:t>
      </w:r>
      <w:r w:rsidRPr="0073684F">
        <w:rPr>
          <w:rFonts w:ascii="Lato" w:hAnsi="Lato"/>
          <w:bCs/>
          <w:sz w:val="22"/>
          <w:szCs w:val="22"/>
        </w:rPr>
        <w:t xml:space="preserve">cyklu warsztatów </w:t>
      </w:r>
      <w:bookmarkEnd w:id="0"/>
      <w:r w:rsidR="009C0A0C" w:rsidRPr="0073684F">
        <w:rPr>
          <w:rFonts w:ascii="Lato" w:hAnsi="Lato"/>
          <w:bCs/>
          <w:sz w:val="22"/>
          <w:szCs w:val="22"/>
        </w:rPr>
        <w:t>stacjonarnych dla pracowników</w:t>
      </w:r>
      <w:r w:rsidR="0073684F">
        <w:rPr>
          <w:rFonts w:ascii="Lato" w:hAnsi="Lato"/>
          <w:bCs/>
          <w:sz w:val="22"/>
          <w:szCs w:val="22"/>
        </w:rPr>
        <w:t xml:space="preserve"> </w:t>
      </w:r>
      <w:r w:rsidR="009C0A0C" w:rsidRPr="0073684F">
        <w:rPr>
          <w:rFonts w:ascii="Lato" w:hAnsi="Lato"/>
          <w:bCs/>
          <w:sz w:val="22"/>
          <w:szCs w:val="22"/>
        </w:rPr>
        <w:t>KAS</w:t>
      </w:r>
      <w:r w:rsidR="00665542">
        <w:rPr>
          <w:rFonts w:ascii="Lato" w:hAnsi="Lato"/>
          <w:bCs/>
          <w:sz w:val="22"/>
          <w:szCs w:val="22"/>
        </w:rPr>
        <w:t xml:space="preserve">  w zakresie </w:t>
      </w:r>
      <w:r w:rsidR="00665542" w:rsidRPr="00665542">
        <w:rPr>
          <w:rFonts w:ascii="Lato" w:hAnsi="Lato"/>
          <w:bCs/>
          <w:sz w:val="22"/>
          <w:szCs w:val="22"/>
        </w:rPr>
        <w:t>obsługi bezpośredniej i telefonicznej</w:t>
      </w:r>
      <w:r w:rsidR="00665542">
        <w:rPr>
          <w:rFonts w:ascii="Lato" w:hAnsi="Lato"/>
          <w:bCs/>
          <w:sz w:val="22"/>
          <w:szCs w:val="22"/>
        </w:rPr>
        <w:t>.</w:t>
      </w:r>
    </w:p>
    <w:p w14:paraId="71E963FC" w14:textId="242B51C4" w:rsidR="009A686A" w:rsidRPr="00B818B5" w:rsidRDefault="009A686A" w:rsidP="008F7F4D">
      <w:pPr>
        <w:pStyle w:val="Nagwek3"/>
        <w:numPr>
          <w:ilvl w:val="0"/>
          <w:numId w:val="1"/>
        </w:numPr>
        <w:ind w:left="284" w:firstLine="1"/>
        <w:jc w:val="left"/>
        <w:rPr>
          <w:rFonts w:ascii="Lato" w:hAnsi="Lato" w:cs="Times New Roman"/>
          <w:sz w:val="22"/>
          <w:szCs w:val="22"/>
        </w:rPr>
      </w:pPr>
      <w:bookmarkStart w:id="2" w:name="_Toc90297704"/>
      <w:bookmarkStart w:id="3" w:name="_Toc104469283"/>
      <w:bookmarkStart w:id="4" w:name="_Toc220654644"/>
      <w:r w:rsidRPr="00B818B5">
        <w:rPr>
          <w:rFonts w:ascii="Lato" w:hAnsi="Lato" w:cs="Times New Roman"/>
          <w:sz w:val="22"/>
          <w:szCs w:val="22"/>
        </w:rPr>
        <w:t>Wykaz skrótów i wyjaśnienie pojęć użytych w dokumencie</w:t>
      </w:r>
      <w:bookmarkEnd w:id="2"/>
      <w:bookmarkEnd w:id="3"/>
      <w:bookmarkEnd w:id="4"/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2122"/>
        <w:gridCol w:w="7938"/>
      </w:tblGrid>
      <w:tr w:rsidR="009A686A" w:rsidRPr="00B818B5" w14:paraId="6C984387" w14:textId="77777777" w:rsidTr="005547AA">
        <w:trPr>
          <w:trHeight w:val="243"/>
        </w:trPr>
        <w:tc>
          <w:tcPr>
            <w:tcW w:w="2122" w:type="dxa"/>
            <w:shd w:val="clear" w:color="auto" w:fill="ACB9CA" w:themeFill="text2" w:themeFillTint="66"/>
            <w:vAlign w:val="center"/>
          </w:tcPr>
          <w:p w14:paraId="21ADAA31" w14:textId="77777777" w:rsidR="009A686A" w:rsidRPr="00B818B5" w:rsidDel="002C4FD7" w:rsidRDefault="009A686A" w:rsidP="008F7F4D">
            <w:pPr>
              <w:ind w:left="0" w:firstLine="1"/>
              <w:jc w:val="left"/>
              <w:rPr>
                <w:rFonts w:ascii="Lato" w:hAnsi="Lato"/>
                <w:b/>
                <w:sz w:val="22"/>
                <w:szCs w:val="22"/>
              </w:rPr>
            </w:pPr>
            <w:r w:rsidRPr="00B818B5">
              <w:rPr>
                <w:rFonts w:ascii="Lato" w:hAnsi="Lato"/>
                <w:b/>
                <w:sz w:val="22"/>
                <w:szCs w:val="22"/>
              </w:rPr>
              <w:t>SKRÓT/POJĘCIE</w:t>
            </w:r>
          </w:p>
        </w:tc>
        <w:tc>
          <w:tcPr>
            <w:tcW w:w="7938" w:type="dxa"/>
            <w:shd w:val="clear" w:color="auto" w:fill="ACB9CA" w:themeFill="text2" w:themeFillTint="66"/>
            <w:vAlign w:val="center"/>
          </w:tcPr>
          <w:p w14:paraId="1E66E628" w14:textId="7F523B44" w:rsidR="009A686A" w:rsidRPr="00B818B5" w:rsidDel="002C4FD7" w:rsidRDefault="009A686A" w:rsidP="00E76533">
            <w:pPr>
              <w:ind w:left="0" w:firstLine="1"/>
              <w:jc w:val="left"/>
              <w:rPr>
                <w:rFonts w:ascii="Lato" w:hAnsi="Lato"/>
                <w:b/>
                <w:sz w:val="22"/>
                <w:szCs w:val="22"/>
              </w:rPr>
            </w:pPr>
            <w:r w:rsidRPr="00B818B5">
              <w:rPr>
                <w:rFonts w:ascii="Lato" w:hAnsi="Lato"/>
                <w:b/>
                <w:sz w:val="22"/>
                <w:szCs w:val="22"/>
              </w:rPr>
              <w:t>ZNACZENIE/DEFINICJA</w:t>
            </w:r>
          </w:p>
        </w:tc>
      </w:tr>
      <w:tr w:rsidR="009A686A" w:rsidRPr="00B818B5" w14:paraId="5BD3A50A" w14:textId="77777777" w:rsidTr="005547AA">
        <w:tc>
          <w:tcPr>
            <w:tcW w:w="2122" w:type="dxa"/>
            <w:vAlign w:val="center"/>
          </w:tcPr>
          <w:p w14:paraId="28637852" w14:textId="77777777" w:rsidR="009A686A" w:rsidRPr="00B818B5" w:rsidDel="002C4FD7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KAS</w:t>
            </w:r>
          </w:p>
        </w:tc>
        <w:tc>
          <w:tcPr>
            <w:tcW w:w="7938" w:type="dxa"/>
            <w:vAlign w:val="center"/>
          </w:tcPr>
          <w:p w14:paraId="0B0BB962" w14:textId="77777777" w:rsidR="009A686A" w:rsidRPr="00B818B5" w:rsidDel="002C4FD7" w:rsidRDefault="009A686A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Krajowa Administracja Skarbowa</w:t>
            </w:r>
          </w:p>
        </w:tc>
      </w:tr>
      <w:tr w:rsidR="00DE3862" w:rsidRPr="00B818B5" w14:paraId="1BC03F23" w14:textId="77777777" w:rsidTr="005547AA">
        <w:tc>
          <w:tcPr>
            <w:tcW w:w="2122" w:type="dxa"/>
            <w:vAlign w:val="center"/>
          </w:tcPr>
          <w:p w14:paraId="296041E9" w14:textId="4094DB5A" w:rsidR="00DE3862" w:rsidRPr="00B818B5" w:rsidRDefault="00DE3862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KIS</w:t>
            </w:r>
          </w:p>
        </w:tc>
        <w:tc>
          <w:tcPr>
            <w:tcW w:w="7938" w:type="dxa"/>
            <w:vAlign w:val="center"/>
          </w:tcPr>
          <w:p w14:paraId="6CCD5199" w14:textId="3CF37575" w:rsidR="00DE3862" w:rsidRPr="00B818B5" w:rsidRDefault="00DE3862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Krajowa Informacja Skarbowa</w:t>
            </w:r>
          </w:p>
        </w:tc>
      </w:tr>
      <w:tr w:rsidR="00DE3862" w:rsidRPr="00B818B5" w14:paraId="704023EF" w14:textId="77777777" w:rsidTr="005547AA">
        <w:tc>
          <w:tcPr>
            <w:tcW w:w="2122" w:type="dxa"/>
            <w:vAlign w:val="center"/>
          </w:tcPr>
          <w:p w14:paraId="0A4C0E56" w14:textId="79B396BA" w:rsidR="00DE3862" w:rsidRPr="00B818B5" w:rsidRDefault="00DE3862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Infolinia KAS</w:t>
            </w:r>
          </w:p>
        </w:tc>
        <w:tc>
          <w:tcPr>
            <w:tcW w:w="7938" w:type="dxa"/>
            <w:vAlign w:val="center"/>
          </w:tcPr>
          <w:p w14:paraId="22CEBD47" w14:textId="51CF4094" w:rsidR="00DE3862" w:rsidRPr="00B818B5" w:rsidRDefault="00DE3862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Infolinia KAS, którą obsługują pracownicy KAS</w:t>
            </w:r>
          </w:p>
        </w:tc>
      </w:tr>
      <w:tr w:rsidR="009A686A" w:rsidRPr="00B818B5" w14:paraId="2E76FCEC" w14:textId="77777777" w:rsidTr="005547AA">
        <w:trPr>
          <w:trHeight w:val="1870"/>
        </w:trPr>
        <w:tc>
          <w:tcPr>
            <w:tcW w:w="2122" w:type="dxa"/>
            <w:vAlign w:val="center"/>
          </w:tcPr>
          <w:p w14:paraId="616F5290" w14:textId="25DCB6B5" w:rsidR="009A686A" w:rsidRPr="00B818B5" w:rsidDel="002C4FD7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Warsztat</w:t>
            </w:r>
          </w:p>
        </w:tc>
        <w:tc>
          <w:tcPr>
            <w:tcW w:w="7938" w:type="dxa"/>
            <w:vAlign w:val="center"/>
          </w:tcPr>
          <w:p w14:paraId="09536EFA" w14:textId="4AF80845" w:rsidR="00DE3862" w:rsidRPr="00B818B5" w:rsidRDefault="009A686A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Jeden warsztat</w:t>
            </w:r>
            <w:r w:rsidR="008F7F4D">
              <w:rPr>
                <w:rFonts w:ascii="Lato" w:hAnsi="Lato"/>
                <w:sz w:val="22"/>
                <w:szCs w:val="22"/>
              </w:rPr>
              <w:t xml:space="preserve"> </w:t>
            </w:r>
            <w:r w:rsidRPr="00B818B5">
              <w:rPr>
                <w:rFonts w:ascii="Lato" w:hAnsi="Lato"/>
                <w:sz w:val="22"/>
                <w:szCs w:val="22"/>
              </w:rPr>
              <w:t>spełnia</w:t>
            </w:r>
            <w:r w:rsidR="008F7F4D">
              <w:rPr>
                <w:rFonts w:ascii="Lato" w:hAnsi="Lato"/>
                <w:sz w:val="22"/>
                <w:szCs w:val="22"/>
              </w:rPr>
              <w:t>jący</w:t>
            </w:r>
            <w:r w:rsidRPr="00B818B5">
              <w:rPr>
                <w:rFonts w:ascii="Lato" w:hAnsi="Lato"/>
                <w:sz w:val="22"/>
                <w:szCs w:val="22"/>
              </w:rPr>
              <w:t xml:space="preserve"> następujące warunki:</w:t>
            </w:r>
          </w:p>
          <w:p w14:paraId="5E6EF0B9" w14:textId="5A0A1785" w:rsidR="00FD1A32" w:rsidRDefault="008F7F4D" w:rsidP="008F7F4D">
            <w:pPr>
              <w:pStyle w:val="Akapitzlist"/>
              <w:numPr>
                <w:ilvl w:val="0"/>
                <w:numId w:val="11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>
              <w:rPr>
                <w:rFonts w:ascii="Lato" w:hAnsi="Lato" w:cs="Times New Roman"/>
                <w:sz w:val="22"/>
                <w:szCs w:val="22"/>
              </w:rPr>
              <w:t>o</w:t>
            </w:r>
            <w:r w:rsidR="00CA49BD" w:rsidRPr="00B818B5">
              <w:rPr>
                <w:rFonts w:ascii="Lato" w:hAnsi="Lato" w:cs="Times New Roman"/>
                <w:sz w:val="22"/>
                <w:szCs w:val="22"/>
              </w:rPr>
              <w:t xml:space="preserve">bejmuje 3 dni </w:t>
            </w:r>
            <w:r w:rsidR="0073684F">
              <w:rPr>
                <w:rFonts w:ascii="Lato" w:hAnsi="Lato" w:cs="Times New Roman"/>
                <w:sz w:val="22"/>
                <w:szCs w:val="22"/>
              </w:rPr>
              <w:t>warsztatowe realizowane zgodnie ze scenariuszem</w:t>
            </w:r>
            <w:r w:rsidR="00254C85">
              <w:rPr>
                <w:rFonts w:ascii="Lato" w:hAnsi="Lato" w:cs="Times New Roman"/>
                <w:sz w:val="22"/>
                <w:szCs w:val="22"/>
              </w:rPr>
              <w:t xml:space="preserve"> oraz </w:t>
            </w:r>
            <w:r w:rsidR="00FD1A32" w:rsidRPr="00FD1A32">
              <w:rPr>
                <w:rFonts w:ascii="Lato" w:hAnsi="Lato" w:cs="Times New Roman"/>
                <w:sz w:val="22"/>
                <w:szCs w:val="22"/>
              </w:rPr>
              <w:t>4 noclegi: 1 nocleg przed rozpoczęciem warsztatu oraz 3 noclegi w trakcie warsztatu</w:t>
            </w:r>
            <w:r w:rsidR="00D61D9C"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732D0711" w14:textId="181AFD2A" w:rsidR="009A686A" w:rsidRPr="00B818B5" w:rsidRDefault="008F7F4D" w:rsidP="008F7F4D">
            <w:pPr>
              <w:pStyle w:val="Akapitzlist"/>
              <w:numPr>
                <w:ilvl w:val="0"/>
                <w:numId w:val="11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>
              <w:rPr>
                <w:rFonts w:ascii="Lato" w:hAnsi="Lato" w:cs="Times New Roman"/>
                <w:sz w:val="22"/>
                <w:szCs w:val="22"/>
              </w:rPr>
              <w:t>o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 xml:space="preserve">bejmuje </w:t>
            </w:r>
            <w:r w:rsidR="00CA49BD" w:rsidRPr="00B818B5">
              <w:rPr>
                <w:rFonts w:ascii="Lato" w:hAnsi="Lato" w:cs="Times New Roman"/>
                <w:sz w:val="22"/>
                <w:szCs w:val="22"/>
              </w:rPr>
              <w:t>wszystkie tematy</w:t>
            </w:r>
            <w:r w:rsidR="003944EF" w:rsidRPr="00B818B5">
              <w:rPr>
                <w:rFonts w:ascii="Lato" w:hAnsi="Lato" w:cs="Times New Roman"/>
                <w:sz w:val="22"/>
                <w:szCs w:val="22"/>
              </w:rPr>
              <w:t xml:space="preserve"> </w:t>
            </w:r>
            <w:r w:rsidR="0073684F">
              <w:rPr>
                <w:rFonts w:ascii="Lato" w:hAnsi="Lato" w:cs="Times New Roman"/>
                <w:sz w:val="22"/>
                <w:szCs w:val="22"/>
              </w:rPr>
              <w:t>warsztatowe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 xml:space="preserve">, </w:t>
            </w:r>
            <w:r w:rsidR="00E8460F" w:rsidRPr="00B818B5">
              <w:rPr>
                <w:rFonts w:ascii="Lato" w:hAnsi="Lato" w:cs="Times New Roman"/>
                <w:sz w:val="22"/>
                <w:szCs w:val="22"/>
              </w:rPr>
              <w:t>przygotowan</w:t>
            </w:r>
            <w:r w:rsidR="00CA49BD" w:rsidRPr="00B818B5">
              <w:rPr>
                <w:rFonts w:ascii="Lato" w:hAnsi="Lato" w:cs="Times New Roman"/>
                <w:sz w:val="22"/>
                <w:szCs w:val="22"/>
              </w:rPr>
              <w:t>e</w:t>
            </w:r>
            <w:r w:rsidR="00E8460F" w:rsidRPr="00B818B5">
              <w:rPr>
                <w:rFonts w:ascii="Lato" w:hAnsi="Lato" w:cs="Times New Roman"/>
                <w:sz w:val="22"/>
                <w:szCs w:val="22"/>
              </w:rPr>
              <w:t xml:space="preserve">, 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>zrealizowan</w:t>
            </w:r>
            <w:r w:rsidR="00CA49BD" w:rsidRPr="00B818B5">
              <w:rPr>
                <w:rFonts w:ascii="Lato" w:hAnsi="Lato" w:cs="Times New Roman"/>
                <w:sz w:val="22"/>
                <w:szCs w:val="22"/>
              </w:rPr>
              <w:t>e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 xml:space="preserve"> w pogłębiony i praktyczny sposób</w:t>
            </w:r>
            <w:r w:rsidR="00E8460F" w:rsidRPr="00B818B5">
              <w:rPr>
                <w:rFonts w:ascii="Lato" w:hAnsi="Lato" w:cs="Times New Roman"/>
                <w:sz w:val="22"/>
                <w:szCs w:val="22"/>
              </w:rPr>
              <w:t xml:space="preserve"> przez Wykonawcę</w:t>
            </w:r>
            <w:r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574515EE" w14:textId="0436A415" w:rsidR="009A686A" w:rsidRDefault="008F7F4D" w:rsidP="008F7F4D">
            <w:pPr>
              <w:pStyle w:val="Akapitzlist"/>
              <w:numPr>
                <w:ilvl w:val="0"/>
                <w:numId w:val="11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>
              <w:rPr>
                <w:rFonts w:ascii="Lato" w:hAnsi="Lato" w:cs="Times New Roman"/>
                <w:sz w:val="22"/>
                <w:szCs w:val="22"/>
              </w:rPr>
              <w:t>j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>est realizowany dla wszystkich uczestników, w tym samym zakresie i</w:t>
            </w:r>
            <w:r w:rsidR="00DE3862" w:rsidRPr="00B818B5">
              <w:rPr>
                <w:rFonts w:ascii="Lato" w:hAnsi="Lato" w:cs="Times New Roman"/>
                <w:sz w:val="22"/>
                <w:szCs w:val="22"/>
              </w:rPr>
              <w:t xml:space="preserve"> </w:t>
            </w:r>
            <w:r w:rsidR="009A686A" w:rsidRPr="00B818B5">
              <w:rPr>
                <w:rFonts w:ascii="Lato" w:hAnsi="Lato" w:cs="Times New Roman"/>
                <w:sz w:val="22"/>
                <w:szCs w:val="22"/>
              </w:rPr>
              <w:t>w ten sam sposób, z wykorzystaniem tych samych narzędzi szkoleniowych i materiałów</w:t>
            </w:r>
            <w:r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5FB906E9" w14:textId="22381EBB" w:rsidR="00254C85" w:rsidRPr="00254C85" w:rsidRDefault="0067402A" w:rsidP="00E76533">
            <w:pPr>
              <w:pStyle w:val="Akapitzlist"/>
              <w:numPr>
                <w:ilvl w:val="0"/>
                <w:numId w:val="11"/>
              </w:numPr>
              <w:spacing w:before="0"/>
              <w:jc w:val="left"/>
              <w:rPr>
                <w:rFonts w:ascii="Lato" w:hAnsi="Lato"/>
                <w:sz w:val="22"/>
                <w:szCs w:val="22"/>
              </w:rPr>
            </w:pPr>
            <w:r w:rsidRPr="00C820C2">
              <w:rPr>
                <w:rFonts w:ascii="Lato" w:hAnsi="Lato" w:cs="Times New Roman"/>
                <w:sz w:val="22"/>
                <w:szCs w:val="22"/>
              </w:rPr>
              <w:t>realizowan</w:t>
            </w:r>
            <w:r w:rsidR="0073684F">
              <w:rPr>
                <w:rFonts w:ascii="Lato" w:hAnsi="Lato" w:cs="Times New Roman"/>
                <w:sz w:val="22"/>
                <w:szCs w:val="22"/>
              </w:rPr>
              <w:t>y</w:t>
            </w:r>
            <w:r w:rsidRPr="00C820C2">
              <w:rPr>
                <w:rFonts w:ascii="Lato" w:hAnsi="Lato" w:cs="Times New Roman"/>
                <w:sz w:val="22"/>
                <w:szCs w:val="22"/>
              </w:rPr>
              <w:t xml:space="preserve"> </w:t>
            </w:r>
            <w:r w:rsidR="008F7F4D" w:rsidRPr="005F2FE3">
              <w:rPr>
                <w:rFonts w:ascii="Lato" w:hAnsi="Lato" w:cs="Times New Roman"/>
                <w:sz w:val="22"/>
                <w:szCs w:val="22"/>
              </w:rPr>
              <w:t>jest</w:t>
            </w:r>
            <w:r w:rsidRPr="005F2FE3">
              <w:rPr>
                <w:rFonts w:ascii="Lato" w:hAnsi="Lato" w:cs="Times New Roman"/>
                <w:sz w:val="22"/>
                <w:szCs w:val="22"/>
              </w:rPr>
              <w:t xml:space="preserve"> raz w tygodniu dla jednej grupy, w wybrane</w:t>
            </w:r>
            <w:r w:rsidR="008F7F4D">
              <w:rPr>
                <w:rFonts w:ascii="Lato" w:hAnsi="Lato" w:cs="Times New Roman"/>
                <w:sz w:val="22"/>
                <w:szCs w:val="22"/>
              </w:rPr>
              <w:t>,</w:t>
            </w:r>
            <w:r w:rsidRPr="00C820C2">
              <w:rPr>
                <w:rFonts w:ascii="Lato" w:hAnsi="Lato" w:cs="Times New Roman"/>
                <w:sz w:val="22"/>
                <w:szCs w:val="22"/>
              </w:rPr>
              <w:t xml:space="preserve"> trzy kolejne, następujące po sobie dni tygodnia</w:t>
            </w:r>
            <w:r w:rsidR="00254C85"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63AD5BD4" w14:textId="1AD95348" w:rsidR="00254C85" w:rsidRPr="005F2FE3" w:rsidRDefault="00254C85" w:rsidP="00E76533">
            <w:pPr>
              <w:pStyle w:val="Akapitzlist"/>
              <w:numPr>
                <w:ilvl w:val="0"/>
                <w:numId w:val="11"/>
              </w:numPr>
              <w:spacing w:before="0"/>
              <w:jc w:val="left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 xml:space="preserve">koszt jednego noclegu </w:t>
            </w:r>
            <w:r w:rsidR="00665542">
              <w:rPr>
                <w:rFonts w:ascii="Lato" w:hAnsi="Lato"/>
                <w:sz w:val="22"/>
                <w:szCs w:val="22"/>
              </w:rPr>
              <w:t xml:space="preserve">jednego </w:t>
            </w:r>
            <w:r>
              <w:rPr>
                <w:rFonts w:ascii="Lato" w:hAnsi="Lato"/>
                <w:sz w:val="22"/>
                <w:szCs w:val="22"/>
              </w:rPr>
              <w:t xml:space="preserve">uczestnika </w:t>
            </w:r>
            <w:r w:rsidR="00665542">
              <w:rPr>
                <w:rFonts w:ascii="Lato" w:hAnsi="Lato"/>
                <w:sz w:val="22"/>
                <w:szCs w:val="22"/>
              </w:rPr>
              <w:t xml:space="preserve">warsztatu </w:t>
            </w:r>
            <w:r>
              <w:rPr>
                <w:rFonts w:ascii="Lato" w:hAnsi="Lato"/>
                <w:sz w:val="22"/>
                <w:szCs w:val="22"/>
              </w:rPr>
              <w:t>(bez wyżywienia) nie może przekroczyć 300 zł, co Wykonawca potwierdzi odpowiednim dokumentem</w:t>
            </w:r>
            <w:r w:rsidR="0073684F">
              <w:rPr>
                <w:rFonts w:ascii="Lato" w:hAnsi="Lato"/>
                <w:sz w:val="22"/>
                <w:szCs w:val="22"/>
              </w:rPr>
              <w:t xml:space="preserve"> </w:t>
            </w:r>
            <w:r w:rsidR="00665542">
              <w:rPr>
                <w:rFonts w:ascii="Lato" w:hAnsi="Lato"/>
                <w:sz w:val="22"/>
                <w:szCs w:val="22"/>
              </w:rPr>
              <w:t xml:space="preserve">przedstawionym </w:t>
            </w:r>
            <w:r w:rsidR="0073684F">
              <w:rPr>
                <w:rFonts w:ascii="Lato" w:hAnsi="Lato"/>
                <w:sz w:val="22"/>
                <w:szCs w:val="22"/>
              </w:rPr>
              <w:t>na wezwanie Zamawiającego</w:t>
            </w:r>
            <w:r w:rsidR="00665542">
              <w:rPr>
                <w:rFonts w:ascii="Lato" w:hAnsi="Lato"/>
                <w:sz w:val="22"/>
                <w:szCs w:val="22"/>
              </w:rPr>
              <w:t xml:space="preserve"> </w:t>
            </w:r>
            <w:r w:rsidR="00665542" w:rsidRPr="00665542">
              <w:rPr>
                <w:rFonts w:ascii="Lato" w:hAnsi="Lato"/>
                <w:sz w:val="22"/>
                <w:szCs w:val="22"/>
              </w:rPr>
              <w:t>na etapie realizacji umowy</w:t>
            </w:r>
            <w:r w:rsidR="0073684F">
              <w:rPr>
                <w:rFonts w:ascii="Lato" w:hAnsi="Lato"/>
                <w:sz w:val="22"/>
                <w:szCs w:val="22"/>
              </w:rPr>
              <w:t>.</w:t>
            </w:r>
            <w:r>
              <w:rPr>
                <w:rFonts w:ascii="Lato" w:hAnsi="Lato"/>
                <w:sz w:val="22"/>
                <w:szCs w:val="22"/>
              </w:rPr>
              <w:t xml:space="preserve"> </w:t>
            </w:r>
          </w:p>
          <w:p w14:paraId="22A1A656" w14:textId="05A32AEE" w:rsidR="005547AA" w:rsidRPr="00B818B5" w:rsidDel="002C4FD7" w:rsidRDefault="005547AA">
            <w:pPr>
              <w:spacing w:before="0"/>
              <w:ind w:left="0" w:firstLine="0"/>
              <w:jc w:val="left"/>
              <w:rPr>
                <w:rFonts w:ascii="Lato" w:hAnsi="Lato"/>
                <w:sz w:val="22"/>
                <w:szCs w:val="22"/>
              </w:rPr>
            </w:pPr>
          </w:p>
        </w:tc>
      </w:tr>
      <w:tr w:rsidR="00CA49BD" w:rsidRPr="00B818B5" w14:paraId="719E5C23" w14:textId="77777777" w:rsidTr="005547AA">
        <w:tc>
          <w:tcPr>
            <w:tcW w:w="2122" w:type="dxa"/>
            <w:vAlign w:val="center"/>
          </w:tcPr>
          <w:p w14:paraId="713475D1" w14:textId="72B474C0" w:rsidR="00CA49BD" w:rsidRPr="00B818B5" w:rsidRDefault="00CA49BD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Cykl</w:t>
            </w:r>
            <w:r w:rsidR="00840557" w:rsidRPr="00B818B5">
              <w:rPr>
                <w:rFonts w:ascii="Lato" w:hAnsi="Lato"/>
                <w:sz w:val="22"/>
                <w:szCs w:val="22"/>
              </w:rPr>
              <w:t xml:space="preserve"> warsztatów</w:t>
            </w:r>
          </w:p>
        </w:tc>
        <w:tc>
          <w:tcPr>
            <w:tcW w:w="7938" w:type="dxa"/>
            <w:vAlign w:val="center"/>
          </w:tcPr>
          <w:p w14:paraId="0498B682" w14:textId="2223C0A6" w:rsidR="00CA49BD" w:rsidRPr="00B818B5" w:rsidRDefault="0067402A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Realizacja wszystkich warsztatów dla uczestników zgodnie z wymaganiami.</w:t>
            </w:r>
          </w:p>
        </w:tc>
      </w:tr>
      <w:tr w:rsidR="009A686A" w:rsidRPr="00B818B5" w14:paraId="6E20A4AF" w14:textId="77777777" w:rsidTr="005547AA">
        <w:tc>
          <w:tcPr>
            <w:tcW w:w="2122" w:type="dxa"/>
            <w:vAlign w:val="center"/>
          </w:tcPr>
          <w:p w14:paraId="25D1AEBF" w14:textId="1833D639" w:rsidR="002264E8" w:rsidRPr="00B818B5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Grupa szkoleniow</w:t>
            </w:r>
            <w:r w:rsidR="005547AA" w:rsidRPr="00B818B5">
              <w:rPr>
                <w:rFonts w:ascii="Lato" w:hAnsi="Lato"/>
                <w:sz w:val="22"/>
                <w:szCs w:val="22"/>
              </w:rPr>
              <w:t>a</w:t>
            </w:r>
          </w:p>
        </w:tc>
        <w:tc>
          <w:tcPr>
            <w:tcW w:w="7938" w:type="dxa"/>
            <w:vAlign w:val="center"/>
          </w:tcPr>
          <w:p w14:paraId="78299406" w14:textId="1E5CBEB6" w:rsidR="00CC1D65" w:rsidRPr="00B818B5" w:rsidRDefault="0067402A" w:rsidP="008F7F4D">
            <w:pPr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Grupa uczestników jednego warsztatu powinna liczyć </w:t>
            </w:r>
            <w:r w:rsidR="00FC53D0"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14</w:t>
            </w:r>
            <w:r w:rsidR="0073684F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osób</w:t>
            </w:r>
            <w:r w:rsidR="00723757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w zamówieniu podstawowym</w:t>
            </w:r>
            <w:r w:rsidR="00FC53D0"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</w:t>
            </w:r>
            <w:r w:rsidR="00665542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i </w:t>
            </w:r>
            <w:r w:rsidR="00FC53D0"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16</w:t>
            </w:r>
            <w:r w:rsidR="005547AA"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osób</w:t>
            </w:r>
            <w:r w:rsidR="00723757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w prawie opcji</w:t>
            </w:r>
            <w:r w:rsidR="005547AA"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.</w:t>
            </w:r>
          </w:p>
        </w:tc>
      </w:tr>
      <w:tr w:rsidR="009A686A" w:rsidRPr="00B818B5" w14:paraId="3833BDA7" w14:textId="77777777" w:rsidTr="005547AA">
        <w:tc>
          <w:tcPr>
            <w:tcW w:w="2122" w:type="dxa"/>
            <w:vAlign w:val="center"/>
          </w:tcPr>
          <w:p w14:paraId="755ACD2D" w14:textId="77777777" w:rsidR="009A686A" w:rsidRPr="00B818B5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Dzień szkoleniowy</w:t>
            </w:r>
          </w:p>
        </w:tc>
        <w:tc>
          <w:tcPr>
            <w:tcW w:w="7938" w:type="dxa"/>
            <w:vAlign w:val="center"/>
          </w:tcPr>
          <w:p w14:paraId="51FEA4DF" w14:textId="28694F33" w:rsidR="009F3EF7" w:rsidRPr="00B818B5" w:rsidRDefault="009A686A" w:rsidP="008F7F4D">
            <w:pPr>
              <w:spacing w:before="0"/>
              <w:ind w:left="0" w:firstLine="0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>Jeden dzień warsztatu</w:t>
            </w:r>
            <w:r w:rsidR="00CA49BD" w:rsidRPr="00B818B5">
              <w:rPr>
                <w:rFonts w:ascii="Lato" w:hAnsi="Lato"/>
                <w:sz w:val="22"/>
                <w:szCs w:val="22"/>
              </w:rPr>
              <w:t>, który obejmuje następujące godziny, w zależności od dnia:</w:t>
            </w:r>
          </w:p>
          <w:p w14:paraId="201815EC" w14:textId="17ADFE6F" w:rsidR="00CA49BD" w:rsidRPr="00B818B5" w:rsidRDefault="00CA49BD" w:rsidP="008F7F4D">
            <w:pPr>
              <w:pStyle w:val="Akapitzlist"/>
              <w:spacing w:before="0"/>
              <w:ind w:left="1" w:firstLine="0"/>
              <w:jc w:val="left"/>
              <w:rPr>
                <w:rFonts w:ascii="Lato" w:hAnsi="Lato" w:cs="Times New Roman"/>
                <w:b/>
                <w:bCs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b/>
                <w:bCs/>
                <w:sz w:val="22"/>
                <w:szCs w:val="22"/>
              </w:rPr>
              <w:t>Dzień 1 i 2</w:t>
            </w:r>
          </w:p>
          <w:p w14:paraId="797D5C96" w14:textId="3C4E3A1C" w:rsidR="009F3EF7" w:rsidRPr="00B818B5" w:rsidRDefault="00452DF0" w:rsidP="00E76533">
            <w:pPr>
              <w:pStyle w:val="Akapitzlist"/>
              <w:numPr>
                <w:ilvl w:val="0"/>
                <w:numId w:val="42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8 godzin dydaktycznych zajęć</w:t>
            </w:r>
            <w:r w:rsidR="009F3EF7" w:rsidRPr="00B818B5">
              <w:rPr>
                <w:rFonts w:ascii="Lato" w:hAnsi="Lato" w:cs="Times New Roman"/>
                <w:sz w:val="22"/>
                <w:szCs w:val="22"/>
              </w:rPr>
              <w:t xml:space="preserve">, każda po </w:t>
            </w:r>
            <w:r w:rsidRPr="00B818B5">
              <w:rPr>
                <w:rFonts w:ascii="Lato" w:hAnsi="Lato" w:cs="Times New Roman"/>
                <w:sz w:val="22"/>
                <w:szCs w:val="22"/>
              </w:rPr>
              <w:t>45 minut</w:t>
            </w:r>
            <w:r w:rsidR="009F3EF7" w:rsidRPr="00B818B5"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756909AA" w14:textId="572FAEA5" w:rsidR="008A3D9E" w:rsidRPr="00B818B5" w:rsidRDefault="009F3EF7" w:rsidP="00E76533">
            <w:pPr>
              <w:pStyle w:val="Akapitzlist"/>
              <w:numPr>
                <w:ilvl w:val="0"/>
                <w:numId w:val="42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6</w:t>
            </w:r>
            <w:r w:rsidR="008A3D9E" w:rsidRPr="00B818B5">
              <w:rPr>
                <w:rFonts w:ascii="Lato" w:hAnsi="Lato" w:cs="Times New Roman"/>
                <w:sz w:val="22"/>
                <w:szCs w:val="22"/>
              </w:rPr>
              <w:t>0</w:t>
            </w:r>
            <w:r w:rsidR="008F7F4D">
              <w:rPr>
                <w:rFonts w:ascii="Lato" w:hAnsi="Lato" w:cs="Times New Roman"/>
                <w:sz w:val="22"/>
                <w:szCs w:val="22"/>
              </w:rPr>
              <w:t>-</w:t>
            </w:r>
            <w:r w:rsidR="008A3D9E" w:rsidRPr="00B818B5">
              <w:rPr>
                <w:rFonts w:ascii="Lato" w:hAnsi="Lato" w:cs="Times New Roman"/>
                <w:sz w:val="22"/>
                <w:szCs w:val="22"/>
              </w:rPr>
              <w:t>minutowa przerwa</w:t>
            </w:r>
            <w:r w:rsidR="00452DF0" w:rsidRPr="00B818B5">
              <w:rPr>
                <w:rFonts w:ascii="Lato" w:hAnsi="Lato" w:cs="Times New Roman"/>
                <w:sz w:val="22"/>
                <w:szCs w:val="22"/>
              </w:rPr>
              <w:t xml:space="preserve"> na obiad</w:t>
            </w:r>
            <w:r w:rsidRPr="00B818B5">
              <w:rPr>
                <w:rFonts w:ascii="Lato" w:hAnsi="Lato" w:cs="Times New Roman"/>
                <w:sz w:val="22"/>
                <w:szCs w:val="22"/>
              </w:rPr>
              <w:t>;</w:t>
            </w:r>
          </w:p>
          <w:p w14:paraId="60C54ED1" w14:textId="5B4BCF79" w:rsidR="009A686A" w:rsidRPr="00B818B5" w:rsidRDefault="00452DF0" w:rsidP="00E76533">
            <w:pPr>
              <w:pStyle w:val="Akapitzlist"/>
              <w:numPr>
                <w:ilvl w:val="0"/>
                <w:numId w:val="42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dwie 15</w:t>
            </w:r>
            <w:r w:rsidR="008F7F4D">
              <w:rPr>
                <w:rFonts w:ascii="Lato" w:hAnsi="Lato" w:cs="Times New Roman"/>
                <w:sz w:val="22"/>
                <w:szCs w:val="22"/>
              </w:rPr>
              <w:t>-</w:t>
            </w:r>
            <w:r w:rsidRPr="00B818B5">
              <w:rPr>
                <w:rFonts w:ascii="Lato" w:hAnsi="Lato" w:cs="Times New Roman"/>
                <w:sz w:val="22"/>
                <w:szCs w:val="22"/>
              </w:rPr>
              <w:t>minutowe przerwy regeneracyjne.</w:t>
            </w:r>
          </w:p>
          <w:p w14:paraId="1FF5B76C" w14:textId="77777777" w:rsidR="00CA49BD" w:rsidRPr="00B818B5" w:rsidRDefault="00CA49BD" w:rsidP="008F7F4D">
            <w:pPr>
              <w:spacing w:before="0"/>
              <w:jc w:val="left"/>
              <w:rPr>
                <w:rFonts w:ascii="Lato" w:hAnsi="Lato"/>
                <w:sz w:val="22"/>
                <w:szCs w:val="22"/>
              </w:rPr>
            </w:pPr>
          </w:p>
          <w:p w14:paraId="2DCB5705" w14:textId="77777777" w:rsidR="00CA49BD" w:rsidRPr="00B818B5" w:rsidRDefault="00CA49BD" w:rsidP="008F7F4D">
            <w:pPr>
              <w:spacing w:before="0"/>
              <w:ind w:left="0" w:firstLine="0"/>
              <w:jc w:val="left"/>
              <w:rPr>
                <w:rFonts w:ascii="Lato" w:hAnsi="Lato"/>
                <w:b/>
                <w:bCs/>
                <w:sz w:val="22"/>
                <w:szCs w:val="22"/>
              </w:rPr>
            </w:pPr>
            <w:r w:rsidRPr="00B818B5">
              <w:rPr>
                <w:rFonts w:ascii="Lato" w:hAnsi="Lato"/>
                <w:b/>
                <w:bCs/>
                <w:sz w:val="22"/>
                <w:szCs w:val="22"/>
              </w:rPr>
              <w:t>Dzień 3</w:t>
            </w:r>
          </w:p>
          <w:p w14:paraId="7E002F70" w14:textId="5DC1443F" w:rsidR="00CA49BD" w:rsidRPr="00B818B5" w:rsidRDefault="00CA49BD" w:rsidP="00E76533">
            <w:pPr>
              <w:pStyle w:val="Akapitzlist"/>
              <w:numPr>
                <w:ilvl w:val="0"/>
                <w:numId w:val="43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5 godzin dydaktycznych zajęć, każda po 45 minut;</w:t>
            </w:r>
          </w:p>
          <w:p w14:paraId="6828C76F" w14:textId="06634581" w:rsidR="00CA49BD" w:rsidRPr="00B818B5" w:rsidRDefault="00CA49BD" w:rsidP="00E76533">
            <w:pPr>
              <w:pStyle w:val="Akapitzlist"/>
              <w:numPr>
                <w:ilvl w:val="0"/>
                <w:numId w:val="43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60</w:t>
            </w:r>
            <w:r w:rsidR="008F7F4D">
              <w:rPr>
                <w:rFonts w:ascii="Lato" w:hAnsi="Lato" w:cs="Times New Roman"/>
                <w:sz w:val="22"/>
                <w:szCs w:val="22"/>
              </w:rPr>
              <w:t>-</w:t>
            </w:r>
            <w:r w:rsidRPr="00B818B5">
              <w:rPr>
                <w:rFonts w:ascii="Lato" w:hAnsi="Lato" w:cs="Times New Roman"/>
                <w:sz w:val="22"/>
                <w:szCs w:val="22"/>
              </w:rPr>
              <w:t>minutowa przerwa na obiad;</w:t>
            </w:r>
          </w:p>
          <w:p w14:paraId="5C8D6A4C" w14:textId="296E1299" w:rsidR="00CA49BD" w:rsidRPr="00B818B5" w:rsidRDefault="00CA49BD" w:rsidP="00E76533">
            <w:pPr>
              <w:pStyle w:val="Akapitzlist"/>
              <w:numPr>
                <w:ilvl w:val="0"/>
                <w:numId w:val="43"/>
              </w:numPr>
              <w:spacing w:before="0"/>
              <w:jc w:val="left"/>
              <w:rPr>
                <w:rFonts w:ascii="Lato" w:hAnsi="Lato" w:cs="Times New Roman"/>
                <w:sz w:val="22"/>
                <w:szCs w:val="22"/>
              </w:rPr>
            </w:pPr>
            <w:r w:rsidRPr="00B818B5">
              <w:rPr>
                <w:rFonts w:ascii="Lato" w:hAnsi="Lato" w:cs="Times New Roman"/>
                <w:sz w:val="22"/>
                <w:szCs w:val="22"/>
              </w:rPr>
              <w:t>jedna 15</w:t>
            </w:r>
            <w:r w:rsidR="008F7F4D">
              <w:rPr>
                <w:rFonts w:ascii="Lato" w:hAnsi="Lato" w:cs="Times New Roman"/>
                <w:sz w:val="22"/>
                <w:szCs w:val="22"/>
              </w:rPr>
              <w:t>-</w:t>
            </w:r>
            <w:r w:rsidRPr="00B818B5">
              <w:rPr>
                <w:rFonts w:ascii="Lato" w:hAnsi="Lato" w:cs="Times New Roman"/>
                <w:sz w:val="22"/>
                <w:szCs w:val="22"/>
              </w:rPr>
              <w:t>minutowa przerwa regeneracyjna.</w:t>
            </w:r>
          </w:p>
        </w:tc>
      </w:tr>
      <w:tr w:rsidR="009A686A" w:rsidRPr="00B818B5" w14:paraId="5A1CE77E" w14:textId="77777777" w:rsidTr="005547AA">
        <w:tc>
          <w:tcPr>
            <w:tcW w:w="2122" w:type="dxa"/>
            <w:vAlign w:val="center"/>
          </w:tcPr>
          <w:p w14:paraId="7E521DB4" w14:textId="0B020763" w:rsidR="009A686A" w:rsidRPr="00B818B5" w:rsidRDefault="00174497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t xml:space="preserve">Scenariusz </w:t>
            </w:r>
            <w:r w:rsidR="009A686A" w:rsidRPr="00B818B5">
              <w:rPr>
                <w:rFonts w:ascii="Lato" w:hAnsi="Lato"/>
                <w:sz w:val="22"/>
                <w:szCs w:val="22"/>
              </w:rPr>
              <w:t>warsztatu</w:t>
            </w:r>
          </w:p>
        </w:tc>
        <w:tc>
          <w:tcPr>
            <w:tcW w:w="7938" w:type="dxa"/>
            <w:vAlign w:val="center"/>
          </w:tcPr>
          <w:p w14:paraId="60EF586F" w14:textId="11BC57C1" w:rsidR="00CE70F3" w:rsidRPr="00B818B5" w:rsidRDefault="00CE70F3" w:rsidP="008F7F4D">
            <w:pPr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Dla każdego warsztatu (3 dni szkoleniowe) Wykonawca przygotowuje jeden wspólny scenariusz, który będzie realizowany we wszystkich grupach szkoleniowych.</w:t>
            </w:r>
            <w:r w:rsidR="00182246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</w:t>
            </w:r>
          </w:p>
          <w:p w14:paraId="6C71EBBC" w14:textId="77777777" w:rsidR="00CE70F3" w:rsidRPr="00B818B5" w:rsidRDefault="00CE70F3" w:rsidP="008F7F4D">
            <w:pPr>
              <w:spacing w:before="100" w:beforeAutospacing="1" w:after="100" w:afterAutospacing="1"/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bookmarkStart w:id="5" w:name="_Hlk223420252"/>
            <w:r w:rsidRPr="00B818B5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lastRenderedPageBreak/>
              <w:t>W każdym scenariuszu warsztatu powinny znaleźć się:</w:t>
            </w:r>
          </w:p>
          <w:p w14:paraId="696D85BA" w14:textId="77777777" w:rsidR="00CE70F3" w:rsidRPr="00B818B5" w:rsidRDefault="00CE70F3" w:rsidP="008F7F4D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>Informacje organizacyjne:</w:t>
            </w:r>
          </w:p>
          <w:p w14:paraId="662C7A88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czas trwania całego warsztatu,</w:t>
            </w:r>
          </w:p>
          <w:p w14:paraId="5365A945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czas trwania jednego dnia szkoleniowego,</w:t>
            </w:r>
          </w:p>
          <w:p w14:paraId="01B7A973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liczba uczestników.</w:t>
            </w:r>
          </w:p>
          <w:p w14:paraId="7DEC61BD" w14:textId="05B5143D" w:rsidR="00CE70F3" w:rsidRPr="00B818B5" w:rsidRDefault="00CE70F3" w:rsidP="008F7F4D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>Informacje merytoryczne</w:t>
            </w:r>
            <w:r w:rsidR="00E76533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E76533" w:rsidRPr="00E76533">
              <w:rPr>
                <w:rFonts w:ascii="Lato" w:eastAsia="Times New Roman" w:hAnsi="Lato"/>
                <w:sz w:val="22"/>
                <w:szCs w:val="22"/>
                <w:lang w:eastAsia="pl-PL"/>
              </w:rPr>
              <w:t>na temat modułów:</w:t>
            </w:r>
            <w:r w:rsidR="00E76533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 xml:space="preserve"> </w:t>
            </w:r>
            <w:bookmarkStart w:id="6" w:name="_Hlk226553202"/>
            <w:r w:rsidR="00E76533" w:rsidRPr="00E76533">
              <w:rPr>
                <w:rFonts w:ascii="Lato" w:eastAsia="Times New Roman" w:hAnsi="Lato"/>
                <w:sz w:val="22"/>
                <w:szCs w:val="22"/>
                <w:lang w:eastAsia="pl-PL"/>
              </w:rPr>
              <w:t>emisja głosu, efektywna komunikacja, dopasowanie komunikacji do persony zgodnie ze standardami i materiałami wewnętrznymi KAS, trening asertywności, trudne sytuacje z klientami, trening relaksacji.</w:t>
            </w:r>
            <w:bookmarkEnd w:id="6"/>
            <w:r w:rsidR="00E76533" w:rsidRPr="00E76533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Każdy moduł będzie poprzedzony krótkim mini wykładem na dany temat, podkreśli również cel realizacji danego modułu, jego ważności w obsłudze klienta. Mini wykład będzie wprowadzeniem do tematu i wskaże dostępne źródła i badania do samodzielnego zgłębiania tematu przez uczestników.</w:t>
            </w:r>
          </w:p>
          <w:p w14:paraId="706E7C02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cel warsztatu,</w:t>
            </w:r>
          </w:p>
          <w:p w14:paraId="59983C4E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korzyści dla uczestników,</w:t>
            </w:r>
          </w:p>
          <w:p w14:paraId="404E659C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metody szkoleniowe,</w:t>
            </w:r>
          </w:p>
          <w:p w14:paraId="1A9CF362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opis materiałów,</w:t>
            </w:r>
          </w:p>
          <w:p w14:paraId="1231A4B0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sposób przeprowadzenia testów,</w:t>
            </w:r>
          </w:p>
          <w:p w14:paraId="15879C40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zasady przygotowania dyplomów dla uczestników.</w:t>
            </w:r>
          </w:p>
          <w:p w14:paraId="0E821274" w14:textId="77777777" w:rsidR="00CE70F3" w:rsidRPr="00B818B5" w:rsidRDefault="00CE70F3" w:rsidP="008F7F4D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>Informacje o prowadzącym:</w:t>
            </w:r>
          </w:p>
          <w:p w14:paraId="2F0A9F65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imię i nazwisko trenera,</w:t>
            </w:r>
          </w:p>
          <w:p w14:paraId="4591A275" w14:textId="77777777" w:rsidR="00CE70F3" w:rsidRPr="00B818B5" w:rsidRDefault="00CE70F3" w:rsidP="008F7F4D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doświadczenie zawodowe.</w:t>
            </w:r>
          </w:p>
          <w:p w14:paraId="7F124841" w14:textId="77777777" w:rsidR="00CE70F3" w:rsidRPr="00B818B5" w:rsidRDefault="00CE70F3" w:rsidP="008F7F4D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sz w:val="22"/>
                <w:szCs w:val="22"/>
                <w:lang w:eastAsia="pl-PL"/>
              </w:rPr>
              <w:t>Opis części dydaktycznej:</w:t>
            </w:r>
          </w:p>
          <w:p w14:paraId="0F2F5B5B" w14:textId="77777777" w:rsidR="00E76533" w:rsidRDefault="00CE70F3" w:rsidP="00E76533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szczegółowy opis ćwiczeń z instrukcjami, celami i podsumowaniami — dla każdego dnia szkoleniowego.</w:t>
            </w:r>
            <w:bookmarkEnd w:id="5"/>
          </w:p>
          <w:p w14:paraId="2CB169F4" w14:textId="11C879E5" w:rsidR="00525B08" w:rsidRDefault="00525B08">
            <w:pPr>
              <w:spacing w:before="100" w:beforeAutospacing="1" w:after="100" w:afterAutospacing="1"/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Zamawiający dopuszcza zmiany w scenariuszu na etapie realizacji umowy, po uzyskaniu przez Wykonawcę pisemnej zgody Zamawiającego na wprowadzone zmiany. </w:t>
            </w:r>
          </w:p>
          <w:p w14:paraId="15C5A378" w14:textId="62241723" w:rsidR="00B9183B" w:rsidRPr="00E76533" w:rsidRDefault="00B9183B">
            <w:pPr>
              <w:spacing w:before="100" w:beforeAutospacing="1" w:after="100" w:afterAutospacing="1"/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9183B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Scenariusz </w:t>
            </w:r>
            <w:r>
              <w:rPr>
                <w:rFonts w:ascii="Lato" w:eastAsia="Times New Roman" w:hAnsi="Lato"/>
                <w:sz w:val="22"/>
                <w:szCs w:val="22"/>
                <w:lang w:eastAsia="pl-PL"/>
              </w:rPr>
              <w:t>warsztatu</w:t>
            </w:r>
            <w:r w:rsidRPr="00B9183B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powinien zawierać szczegółowy opis przebiegu </w:t>
            </w:r>
            <w:r w:rsidR="0073684F">
              <w:rPr>
                <w:rFonts w:ascii="Lato" w:eastAsia="Times New Roman" w:hAnsi="Lato"/>
                <w:sz w:val="22"/>
                <w:szCs w:val="22"/>
                <w:lang w:eastAsia="pl-PL"/>
              </w:rPr>
              <w:t>warsztatu</w:t>
            </w:r>
            <w:r w:rsidRPr="00B9183B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, w tym podział na moduły tematyczne, proponowane metody pracy z uczestnikami oraz </w:t>
            </w:r>
            <w:r w:rsidR="0073684F">
              <w:rPr>
                <w:rFonts w:ascii="Lato" w:eastAsia="Times New Roman" w:hAnsi="Lato"/>
                <w:sz w:val="22"/>
                <w:szCs w:val="22"/>
                <w:lang w:eastAsia="pl-PL"/>
              </w:rPr>
              <w:t>opisane</w:t>
            </w:r>
            <w:r w:rsidRPr="00B9183B">
              <w:rPr>
                <w:rFonts w:ascii="Lato" w:eastAsia="Times New Roman" w:hAnsi="Lato"/>
                <w:sz w:val="22"/>
                <w:szCs w:val="22"/>
                <w:lang w:eastAsia="pl-PL"/>
              </w:rPr>
              <w:t xml:space="preserve"> ćwiczenia warsztatowe lub studia przypadku wykorzystywane podczas szkolenia.</w:t>
            </w:r>
          </w:p>
        </w:tc>
      </w:tr>
      <w:tr w:rsidR="009A686A" w:rsidRPr="00B818B5" w14:paraId="63FBBDCD" w14:textId="77777777" w:rsidTr="005547AA">
        <w:tc>
          <w:tcPr>
            <w:tcW w:w="2122" w:type="dxa"/>
            <w:vAlign w:val="center"/>
          </w:tcPr>
          <w:p w14:paraId="21E9AFC2" w14:textId="77777777" w:rsidR="009A686A" w:rsidRPr="00B818B5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lastRenderedPageBreak/>
              <w:t>Testy wiedzy</w:t>
            </w:r>
          </w:p>
        </w:tc>
        <w:tc>
          <w:tcPr>
            <w:tcW w:w="7938" w:type="dxa"/>
            <w:vAlign w:val="center"/>
          </w:tcPr>
          <w:p w14:paraId="48866E5E" w14:textId="77777777" w:rsidR="005547AA" w:rsidRPr="00B818B5" w:rsidRDefault="00CE70F3" w:rsidP="008F7F4D">
            <w:pPr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W trakcie każdego warsztatu Wykonawca zobowiązany jest do przeprowadzenia testu wiedzy, którego celem jest ocena poziomu opanowania materiału przez uczestników.</w:t>
            </w:r>
          </w:p>
          <w:p w14:paraId="2807B100" w14:textId="77777777" w:rsidR="005547AA" w:rsidRPr="00B818B5" w:rsidRDefault="00CE70F3" w:rsidP="008F7F4D">
            <w:pPr>
              <w:pStyle w:val="Akapitzlist"/>
              <w:numPr>
                <w:ilvl w:val="0"/>
                <w:numId w:val="20"/>
              </w:numPr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Test musi zostać ujęty w scenariuszu warsztatu oraz opisany w sposób umożliwiający jego prawidłową realizację.</w:t>
            </w:r>
          </w:p>
          <w:p w14:paraId="5A8CA3D8" w14:textId="0475FD67" w:rsidR="00CE70F3" w:rsidRPr="00B818B5" w:rsidRDefault="00CE70F3" w:rsidP="008F7F4D">
            <w:pPr>
              <w:pStyle w:val="Akapitzlist"/>
              <w:numPr>
                <w:ilvl w:val="0"/>
                <w:numId w:val="20"/>
              </w:numPr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Forma testu jest dowolna, pod warunkiem zapewnienia możliwości oceny wiedzy uczestnikó</w:t>
            </w:r>
            <w:r w:rsidR="005547AA"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w. D</w:t>
            </w: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opuszcza się w szczególności:</w:t>
            </w:r>
          </w:p>
          <w:p w14:paraId="60766CD5" w14:textId="77777777" w:rsidR="00CE70F3" w:rsidRPr="00B818B5" w:rsidRDefault="00CE70F3" w:rsidP="00E7653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744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ćwiczenia,</w:t>
            </w:r>
          </w:p>
          <w:p w14:paraId="3A3A1FA4" w14:textId="77777777" w:rsidR="00CE70F3" w:rsidRPr="00B818B5" w:rsidRDefault="00CE70F3" w:rsidP="00E7653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744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prezentacje,</w:t>
            </w:r>
          </w:p>
          <w:p w14:paraId="62DC9E82" w14:textId="77777777" w:rsidR="00CE70F3" w:rsidRPr="00B818B5" w:rsidRDefault="00CE70F3" w:rsidP="00E7653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744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udział w dyskusji.</w:t>
            </w:r>
          </w:p>
          <w:p w14:paraId="44B9C974" w14:textId="19E32599" w:rsidR="00CE70F3" w:rsidRPr="00B818B5" w:rsidRDefault="00CE70F3" w:rsidP="008F7F4D">
            <w:pPr>
              <w:pStyle w:val="Akapitzlist"/>
              <w:numPr>
                <w:ilvl w:val="0"/>
                <w:numId w:val="20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Każdy test powinien obejmować zakres wiedzy przekazany podczas danego warsztatu.</w:t>
            </w:r>
          </w:p>
          <w:p w14:paraId="26723405" w14:textId="2A2AE7B5" w:rsidR="00CE70F3" w:rsidRPr="00B818B5" w:rsidRDefault="00CE70F3" w:rsidP="008F7F4D">
            <w:pPr>
              <w:pStyle w:val="Akapitzlist"/>
              <w:numPr>
                <w:ilvl w:val="0"/>
                <w:numId w:val="20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lastRenderedPageBreak/>
              <w:t>Wykonawca przygotowuje jeden test dla każdego warsztatu.</w:t>
            </w:r>
          </w:p>
          <w:p w14:paraId="0642653C" w14:textId="235AD068" w:rsidR="00CE70F3" w:rsidRPr="00B818B5" w:rsidRDefault="00CE70F3" w:rsidP="008F7F4D">
            <w:pPr>
              <w:pStyle w:val="Akapitzlist"/>
              <w:numPr>
                <w:ilvl w:val="0"/>
                <w:numId w:val="20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Zamawiający dopuszcza przygotowanie dwóch testów:</w:t>
            </w:r>
          </w:p>
          <w:p w14:paraId="3C3251DD" w14:textId="77777777" w:rsidR="00CE70F3" w:rsidRPr="00B818B5" w:rsidRDefault="00CE70F3" w:rsidP="008F7F4D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proofErr w:type="spellStart"/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pre</w:t>
            </w:r>
            <w:proofErr w:type="spellEnd"/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noBreakHyphen/>
              <w:t>testu – przeprowadzanego na początku szkolenia,</w:t>
            </w:r>
          </w:p>
          <w:p w14:paraId="1D0856EF" w14:textId="5157F772" w:rsidR="009A686A" w:rsidRPr="00B818B5" w:rsidRDefault="00CE70F3" w:rsidP="008F7F4D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post</w:t>
            </w: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noBreakHyphen/>
              <w:t>testu – przeprowadzanego na zakończenie warsztatu i stanowiącego warunek uzyskania certyfikatu ukończenia warsztatu</w:t>
            </w:r>
            <w:r w:rsidR="005547AA"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.</w:t>
            </w:r>
          </w:p>
        </w:tc>
      </w:tr>
      <w:tr w:rsidR="009A686A" w:rsidRPr="00B818B5" w14:paraId="3960522D" w14:textId="77777777" w:rsidTr="005547AA">
        <w:tc>
          <w:tcPr>
            <w:tcW w:w="2122" w:type="dxa"/>
            <w:vAlign w:val="center"/>
          </w:tcPr>
          <w:p w14:paraId="505409CB" w14:textId="0369BEAE" w:rsidR="009A686A" w:rsidRPr="00B818B5" w:rsidRDefault="009A686A" w:rsidP="008F7F4D">
            <w:pPr>
              <w:ind w:left="0" w:firstLine="1"/>
              <w:jc w:val="left"/>
              <w:rPr>
                <w:rFonts w:ascii="Lato" w:hAnsi="Lato"/>
                <w:sz w:val="22"/>
                <w:szCs w:val="22"/>
              </w:rPr>
            </w:pPr>
            <w:r w:rsidRPr="00B818B5">
              <w:rPr>
                <w:rFonts w:ascii="Lato" w:hAnsi="Lato"/>
                <w:sz w:val="22"/>
                <w:szCs w:val="22"/>
              </w:rPr>
              <w:lastRenderedPageBreak/>
              <w:t xml:space="preserve">Certyfikat </w:t>
            </w:r>
            <w:r w:rsidR="00CB4DB8" w:rsidRPr="00B818B5">
              <w:rPr>
                <w:rFonts w:ascii="Lato" w:hAnsi="Lato"/>
                <w:sz w:val="22"/>
                <w:szCs w:val="22"/>
              </w:rPr>
              <w:t>ukończenia warsztat</w:t>
            </w:r>
            <w:r w:rsidR="00C65684" w:rsidRPr="00B818B5">
              <w:rPr>
                <w:rFonts w:ascii="Lato" w:hAnsi="Lato"/>
                <w:sz w:val="22"/>
                <w:szCs w:val="22"/>
              </w:rPr>
              <w:t>u</w:t>
            </w:r>
          </w:p>
        </w:tc>
        <w:tc>
          <w:tcPr>
            <w:tcW w:w="7938" w:type="dxa"/>
            <w:vAlign w:val="center"/>
          </w:tcPr>
          <w:p w14:paraId="30AD37F8" w14:textId="188D54B5" w:rsidR="00CE70F3" w:rsidRPr="00B818B5" w:rsidRDefault="00CE70F3" w:rsidP="008F7F4D">
            <w:pPr>
              <w:ind w:left="0" w:firstLine="0"/>
              <w:jc w:val="left"/>
              <w:rPr>
                <w:rFonts w:ascii="Lato" w:eastAsia="Times New Roman" w:hAnsi="Lato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sz w:val="22"/>
                <w:szCs w:val="22"/>
                <w:lang w:eastAsia="pl-PL"/>
              </w:rPr>
              <w:t>Wykonawca wystawia certyfikaty potwierdzające ukończenie warsztatu.</w:t>
            </w:r>
          </w:p>
          <w:p w14:paraId="0048EF47" w14:textId="09E73260" w:rsidR="00CE70F3" w:rsidRPr="00B818B5" w:rsidRDefault="00CE70F3" w:rsidP="008F7F4D">
            <w:pPr>
              <w:pStyle w:val="Akapitzlist"/>
              <w:numPr>
                <w:ilvl w:val="0"/>
                <w:numId w:val="27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Certyfikat otrzymuje uczestnik, który:</w:t>
            </w:r>
          </w:p>
          <w:p w14:paraId="09102387" w14:textId="7CED199E" w:rsidR="00CE70F3" w:rsidRPr="00B818B5" w:rsidRDefault="00CE70F3" w:rsidP="008F7F4D">
            <w:pPr>
              <w:pStyle w:val="Akapitzlist"/>
              <w:numPr>
                <w:ilvl w:val="0"/>
                <w:numId w:val="29"/>
              </w:numPr>
              <w:tabs>
                <w:tab w:val="clear" w:pos="720"/>
              </w:tabs>
              <w:spacing w:before="100" w:beforeAutospacing="1" w:after="100" w:afterAutospacing="1"/>
              <w:ind w:left="1162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wziął udział w</w:t>
            </w:r>
            <w:r w:rsidR="009012C2"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 xml:space="preserve">e wszystkich dniach szkoleniowych (100% uczestnictwa) </w:t>
            </w: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 xml:space="preserve"> oraz</w:t>
            </w:r>
          </w:p>
          <w:p w14:paraId="4B2FB661" w14:textId="77777777" w:rsidR="00CE70F3" w:rsidRPr="00B818B5" w:rsidRDefault="00CE70F3" w:rsidP="008F7F4D">
            <w:pPr>
              <w:pStyle w:val="Akapitzlist"/>
              <w:numPr>
                <w:ilvl w:val="0"/>
                <w:numId w:val="29"/>
              </w:numPr>
              <w:tabs>
                <w:tab w:val="clear" w:pos="720"/>
              </w:tabs>
              <w:spacing w:before="100" w:beforeAutospacing="1" w:after="100" w:afterAutospacing="1"/>
              <w:ind w:left="1162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przystąpił do post</w:t>
            </w: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noBreakHyphen/>
              <w:t>testu (bez wymogu jego zaliczenia).</w:t>
            </w:r>
          </w:p>
          <w:p w14:paraId="00748245" w14:textId="30579973" w:rsidR="00CE70F3" w:rsidRPr="00B818B5" w:rsidRDefault="00CE70F3" w:rsidP="008F7F4D">
            <w:pPr>
              <w:pStyle w:val="Akapitzlist"/>
              <w:numPr>
                <w:ilvl w:val="0"/>
                <w:numId w:val="31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Wzór certyfikatu Wykonawca przygotowuje i uzgadnia z Zamawiającym przed rozpoczęciem realizacji warsztatów.</w:t>
            </w:r>
          </w:p>
          <w:p w14:paraId="10B64FDC" w14:textId="357D949D" w:rsidR="00CE70F3" w:rsidRPr="00B818B5" w:rsidRDefault="00CE70F3" w:rsidP="008F7F4D">
            <w:pPr>
              <w:pStyle w:val="Akapitzlist"/>
              <w:numPr>
                <w:ilvl w:val="0"/>
                <w:numId w:val="31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Certyfikaty muszą być:</w:t>
            </w:r>
          </w:p>
          <w:p w14:paraId="3D2266A4" w14:textId="77777777" w:rsidR="00CE70F3" w:rsidRPr="00B818B5" w:rsidRDefault="00CE70F3" w:rsidP="008F7F4D">
            <w:pPr>
              <w:pStyle w:val="Akapitzlist"/>
              <w:numPr>
                <w:ilvl w:val="0"/>
                <w:numId w:val="32"/>
              </w:numPr>
              <w:tabs>
                <w:tab w:val="clear" w:pos="720"/>
              </w:tabs>
              <w:spacing w:before="100" w:beforeAutospacing="1" w:after="100" w:afterAutospacing="1"/>
              <w:ind w:left="1162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podpisane przez wszystkich trenerów prowadzących dany warsztat,</w:t>
            </w:r>
          </w:p>
          <w:p w14:paraId="6BC87E00" w14:textId="77777777" w:rsidR="00CE70F3" w:rsidRPr="00B818B5" w:rsidRDefault="00CE70F3" w:rsidP="008F7F4D">
            <w:pPr>
              <w:pStyle w:val="Akapitzlist"/>
              <w:numPr>
                <w:ilvl w:val="0"/>
                <w:numId w:val="32"/>
              </w:numPr>
              <w:tabs>
                <w:tab w:val="clear" w:pos="720"/>
              </w:tabs>
              <w:spacing w:before="100" w:beforeAutospacing="1" w:after="100" w:afterAutospacing="1"/>
              <w:ind w:left="1162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opatrzone pieczęcią firmową Wykonawcy.</w:t>
            </w:r>
          </w:p>
          <w:p w14:paraId="0596B50C" w14:textId="73B3E2BD" w:rsidR="00CE70F3" w:rsidRPr="00B818B5" w:rsidRDefault="00CE70F3" w:rsidP="008F7F4D">
            <w:pPr>
              <w:pStyle w:val="Akapitzlist"/>
              <w:numPr>
                <w:ilvl w:val="0"/>
                <w:numId w:val="34"/>
              </w:numPr>
              <w:spacing w:before="0"/>
              <w:jc w:val="left"/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 xml:space="preserve">Wykonawca zapewnia przygotowanie </w:t>
            </w:r>
            <w:r w:rsidR="009012C2"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 xml:space="preserve">oraz dystrybucję drogą elektroniczną certyfikatu dla każdego uczestnika w pliku pdf </w:t>
            </w:r>
            <w:r w:rsidRPr="00B818B5">
              <w:rPr>
                <w:rFonts w:ascii="Lato" w:eastAsia="Times New Roman" w:hAnsi="Lato" w:cs="Times New Roman"/>
                <w:sz w:val="22"/>
                <w:szCs w:val="22"/>
                <w:lang w:eastAsia="pl-PL"/>
              </w:rPr>
              <w:t>.</w:t>
            </w:r>
          </w:p>
          <w:p w14:paraId="43088843" w14:textId="01AC4855" w:rsidR="009A686A" w:rsidRPr="00B818B5" w:rsidRDefault="009A686A" w:rsidP="008F7F4D">
            <w:pPr>
              <w:spacing w:before="0"/>
              <w:ind w:left="0" w:firstLine="1"/>
              <w:jc w:val="left"/>
              <w:rPr>
                <w:rFonts w:ascii="Lato" w:hAnsi="Lato"/>
                <w:sz w:val="22"/>
                <w:szCs w:val="22"/>
                <w:highlight w:val="yellow"/>
              </w:rPr>
            </w:pPr>
          </w:p>
        </w:tc>
      </w:tr>
    </w:tbl>
    <w:p w14:paraId="3C89891F" w14:textId="20408BE8" w:rsidR="009A686A" w:rsidRPr="00B818B5" w:rsidRDefault="00E057AE" w:rsidP="008F7F4D">
      <w:pPr>
        <w:pStyle w:val="Nagwek3"/>
        <w:numPr>
          <w:ilvl w:val="0"/>
          <w:numId w:val="1"/>
        </w:numPr>
        <w:ind w:left="284" w:firstLine="1"/>
        <w:jc w:val="left"/>
        <w:rPr>
          <w:rFonts w:ascii="Lato" w:hAnsi="Lato" w:cs="Times New Roman"/>
          <w:sz w:val="22"/>
          <w:szCs w:val="22"/>
        </w:rPr>
      </w:pPr>
      <w:bookmarkStart w:id="7" w:name="_Toc90297705"/>
      <w:bookmarkStart w:id="8" w:name="_Toc104469284"/>
      <w:bookmarkStart w:id="9" w:name="_Toc220654645"/>
      <w:r w:rsidRPr="00B818B5">
        <w:rPr>
          <w:rFonts w:ascii="Lato" w:hAnsi="Lato" w:cs="Times New Roman"/>
          <w:sz w:val="22"/>
          <w:szCs w:val="22"/>
        </w:rPr>
        <w:t>P</w:t>
      </w:r>
      <w:r w:rsidR="009A686A" w:rsidRPr="00B818B5">
        <w:rPr>
          <w:rFonts w:ascii="Lato" w:hAnsi="Lato" w:cs="Times New Roman"/>
          <w:sz w:val="22"/>
          <w:szCs w:val="22"/>
        </w:rPr>
        <w:t>rzedmiot zamówienia</w:t>
      </w:r>
      <w:bookmarkEnd w:id="7"/>
      <w:bookmarkEnd w:id="8"/>
      <w:bookmarkEnd w:id="9"/>
      <w:r w:rsidR="009A686A" w:rsidRPr="00B818B5">
        <w:rPr>
          <w:rFonts w:ascii="Lato" w:hAnsi="Lato" w:cs="Times New Roman"/>
          <w:sz w:val="22"/>
          <w:szCs w:val="22"/>
        </w:rPr>
        <w:t xml:space="preserve"> </w:t>
      </w:r>
    </w:p>
    <w:p w14:paraId="6BF9BB62" w14:textId="0376BBFD" w:rsidR="005120BF" w:rsidRDefault="009A686A" w:rsidP="008F7F4D">
      <w:pPr>
        <w:spacing w:line="240" w:lineRule="auto"/>
        <w:ind w:left="0" w:firstLine="0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 xml:space="preserve">Przedmiotem zamówienia </w:t>
      </w:r>
      <w:r w:rsidR="00E133DE" w:rsidRPr="00B818B5">
        <w:rPr>
          <w:rFonts w:ascii="Lato" w:hAnsi="Lato"/>
          <w:b/>
          <w:sz w:val="22"/>
          <w:szCs w:val="22"/>
        </w:rPr>
        <w:t xml:space="preserve">jest przygotowanie, </w:t>
      </w:r>
      <w:r w:rsidR="00E133DE" w:rsidRPr="00B818B5">
        <w:rPr>
          <w:rFonts w:ascii="Lato" w:hAnsi="Lato"/>
          <w:b/>
          <w:bCs/>
          <w:sz w:val="22"/>
          <w:szCs w:val="22"/>
        </w:rPr>
        <w:t>organizacja (w tym usługa hotelarsko-gastronomiczna) i przeprowadzenie</w:t>
      </w:r>
      <w:r w:rsidR="00E133DE" w:rsidRPr="00B818B5">
        <w:rPr>
          <w:rFonts w:ascii="Lato" w:hAnsi="Lato"/>
          <w:sz w:val="22"/>
          <w:szCs w:val="22"/>
        </w:rPr>
        <w:t xml:space="preserve"> cyklu warsztatów, na który składają się 3-dniowe warsztaty dla</w:t>
      </w:r>
      <w:r w:rsidR="005120BF">
        <w:rPr>
          <w:rFonts w:ascii="Lato" w:hAnsi="Lato"/>
          <w:sz w:val="22"/>
          <w:szCs w:val="22"/>
        </w:rPr>
        <w:t>:</w:t>
      </w:r>
    </w:p>
    <w:p w14:paraId="507BDACA" w14:textId="2D3A6F30" w:rsidR="005120BF" w:rsidRPr="005F2FE3" w:rsidRDefault="005120BF" w:rsidP="005F2FE3">
      <w:pPr>
        <w:pStyle w:val="Akapitzlist"/>
        <w:numPr>
          <w:ilvl w:val="0"/>
          <w:numId w:val="45"/>
        </w:numPr>
        <w:jc w:val="left"/>
        <w:rPr>
          <w:rFonts w:ascii="Lato" w:hAnsi="Lato"/>
          <w:sz w:val="22"/>
          <w:szCs w:val="22"/>
        </w:rPr>
      </w:pPr>
      <w:r w:rsidRPr="005F2FE3">
        <w:rPr>
          <w:rFonts w:ascii="Lato" w:hAnsi="Lato"/>
          <w:sz w:val="22"/>
          <w:szCs w:val="22"/>
        </w:rPr>
        <w:t>zamówienie podstawowe 310 pracowników KAS</w:t>
      </w:r>
      <w:r w:rsidR="00525B08">
        <w:rPr>
          <w:rFonts w:ascii="Lato" w:hAnsi="Lato"/>
          <w:sz w:val="22"/>
          <w:szCs w:val="22"/>
        </w:rPr>
        <w:t>;</w:t>
      </w:r>
    </w:p>
    <w:p w14:paraId="7D169154" w14:textId="3A8568C0" w:rsidR="005120BF" w:rsidRPr="005F2FE3" w:rsidRDefault="005120BF" w:rsidP="005F2FE3">
      <w:pPr>
        <w:pStyle w:val="Akapitzlist"/>
        <w:numPr>
          <w:ilvl w:val="0"/>
          <w:numId w:val="45"/>
        </w:numPr>
        <w:jc w:val="left"/>
        <w:rPr>
          <w:rFonts w:ascii="Lato" w:hAnsi="Lato"/>
          <w:sz w:val="22"/>
          <w:szCs w:val="22"/>
        </w:rPr>
      </w:pPr>
      <w:r w:rsidRPr="005F2FE3">
        <w:rPr>
          <w:rFonts w:ascii="Lato" w:hAnsi="Lato"/>
          <w:sz w:val="22"/>
          <w:szCs w:val="22"/>
        </w:rPr>
        <w:t>zamówienie prawo opcji 32 pracowników KAS</w:t>
      </w:r>
    </w:p>
    <w:p w14:paraId="7C0B0541" w14:textId="233A93B1" w:rsidR="00E133DE" w:rsidRPr="00B818B5" w:rsidRDefault="00E133DE" w:rsidP="008F7F4D">
      <w:pPr>
        <w:spacing w:line="240" w:lineRule="auto"/>
        <w:ind w:left="0" w:firstLine="0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wskazanych przez Zamawiającego. </w:t>
      </w:r>
    </w:p>
    <w:p w14:paraId="08CDD6AC" w14:textId="6BBD3AE5" w:rsidR="00CC2843" w:rsidRPr="00B818B5" w:rsidRDefault="00E133DE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Wykonawca </w:t>
      </w:r>
      <w:r w:rsidR="009A686A" w:rsidRPr="00B818B5">
        <w:rPr>
          <w:rFonts w:ascii="Lato" w:hAnsi="Lato"/>
          <w:sz w:val="22"/>
          <w:szCs w:val="22"/>
        </w:rPr>
        <w:t>przygot</w:t>
      </w:r>
      <w:r w:rsidRPr="00B818B5">
        <w:rPr>
          <w:rFonts w:ascii="Lato" w:hAnsi="Lato"/>
          <w:sz w:val="22"/>
          <w:szCs w:val="22"/>
        </w:rPr>
        <w:t>uje i opracuje oraz zaakceptuje z Zamawiającym</w:t>
      </w:r>
      <w:r w:rsidR="00CC2843" w:rsidRPr="00B818B5">
        <w:rPr>
          <w:rFonts w:ascii="Lato" w:hAnsi="Lato"/>
          <w:sz w:val="22"/>
          <w:szCs w:val="22"/>
        </w:rPr>
        <w:t>:</w:t>
      </w:r>
    </w:p>
    <w:p w14:paraId="7A46E261" w14:textId="10A181E4" w:rsidR="00CC2843" w:rsidRPr="00B818B5" w:rsidRDefault="00840557" w:rsidP="008F7F4D">
      <w:pPr>
        <w:pStyle w:val="Akapitzlist"/>
        <w:numPr>
          <w:ilvl w:val="0"/>
          <w:numId w:val="36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materiał</w:t>
      </w:r>
      <w:r w:rsidR="00E133DE" w:rsidRPr="00B818B5">
        <w:rPr>
          <w:rFonts w:ascii="Lato" w:hAnsi="Lato" w:cs="Times New Roman"/>
          <w:sz w:val="22"/>
          <w:szCs w:val="22"/>
        </w:rPr>
        <w:t>y</w:t>
      </w:r>
      <w:r w:rsidRPr="00B818B5">
        <w:rPr>
          <w:rFonts w:ascii="Lato" w:hAnsi="Lato" w:cs="Times New Roman"/>
          <w:sz w:val="22"/>
          <w:szCs w:val="22"/>
        </w:rPr>
        <w:t xml:space="preserve"> szkoleniow</w:t>
      </w:r>
      <w:r w:rsidR="00E133DE" w:rsidRPr="00B818B5">
        <w:rPr>
          <w:rFonts w:ascii="Lato" w:hAnsi="Lato" w:cs="Times New Roman"/>
          <w:sz w:val="22"/>
          <w:szCs w:val="22"/>
        </w:rPr>
        <w:t>e</w:t>
      </w:r>
      <w:r w:rsidRPr="00B818B5">
        <w:rPr>
          <w:rFonts w:ascii="Lato" w:hAnsi="Lato" w:cs="Times New Roman"/>
          <w:sz w:val="22"/>
          <w:szCs w:val="22"/>
        </w:rPr>
        <w:t xml:space="preserve">, </w:t>
      </w:r>
    </w:p>
    <w:p w14:paraId="43915456" w14:textId="64B9422C" w:rsidR="00CC2843" w:rsidRPr="00B818B5" w:rsidRDefault="00840557" w:rsidP="008F7F4D">
      <w:pPr>
        <w:pStyle w:val="Akapitzlist"/>
        <w:numPr>
          <w:ilvl w:val="0"/>
          <w:numId w:val="36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materiał</w:t>
      </w:r>
      <w:r w:rsidR="00E133DE" w:rsidRPr="00B818B5">
        <w:rPr>
          <w:rFonts w:ascii="Lato" w:hAnsi="Lato" w:cs="Times New Roman"/>
          <w:sz w:val="22"/>
          <w:szCs w:val="22"/>
        </w:rPr>
        <w:t>y</w:t>
      </w:r>
      <w:r w:rsidRPr="00B818B5">
        <w:rPr>
          <w:rFonts w:ascii="Lato" w:hAnsi="Lato" w:cs="Times New Roman"/>
          <w:sz w:val="22"/>
          <w:szCs w:val="22"/>
        </w:rPr>
        <w:t xml:space="preserve"> dla uczestników, </w:t>
      </w:r>
    </w:p>
    <w:p w14:paraId="13E95E69" w14:textId="1940B3F6" w:rsidR="00E133DE" w:rsidRPr="00B818B5" w:rsidRDefault="00840557" w:rsidP="008F7F4D">
      <w:pPr>
        <w:pStyle w:val="Akapitzlist"/>
        <w:numPr>
          <w:ilvl w:val="0"/>
          <w:numId w:val="36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certyfikat</w:t>
      </w:r>
      <w:r w:rsidR="00E133DE" w:rsidRPr="00B818B5">
        <w:rPr>
          <w:rFonts w:ascii="Lato" w:hAnsi="Lato" w:cs="Times New Roman"/>
          <w:sz w:val="22"/>
          <w:szCs w:val="22"/>
        </w:rPr>
        <w:t>y</w:t>
      </w:r>
      <w:r w:rsidRPr="00B818B5">
        <w:rPr>
          <w:rFonts w:ascii="Lato" w:hAnsi="Lato" w:cs="Times New Roman"/>
          <w:sz w:val="22"/>
          <w:szCs w:val="22"/>
        </w:rPr>
        <w:t xml:space="preserve"> dla uczestników</w:t>
      </w:r>
      <w:r w:rsidR="00E31C8D">
        <w:rPr>
          <w:rFonts w:ascii="Lato" w:hAnsi="Lato" w:cs="Times New Roman"/>
          <w:sz w:val="22"/>
          <w:szCs w:val="22"/>
        </w:rPr>
        <w:t>.</w:t>
      </w:r>
      <w:r w:rsidRPr="00B818B5">
        <w:rPr>
          <w:rFonts w:ascii="Lato" w:hAnsi="Lato" w:cs="Times New Roman"/>
          <w:sz w:val="22"/>
          <w:szCs w:val="22"/>
        </w:rPr>
        <w:t xml:space="preserve"> </w:t>
      </w:r>
    </w:p>
    <w:p w14:paraId="203D2FC8" w14:textId="6B809CFF" w:rsidR="00E76533" w:rsidRDefault="00E76533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Ad. 1 Jako materiały szkoleniowe rozumiemy</w:t>
      </w:r>
      <w:r w:rsidRPr="00E76533">
        <w:rPr>
          <w:rFonts w:ascii="Lato" w:hAnsi="Lato"/>
          <w:sz w:val="22"/>
          <w:szCs w:val="22"/>
        </w:rPr>
        <w:t xml:space="preserve"> </w:t>
      </w:r>
      <w:r w:rsidR="00E31C8D" w:rsidRPr="00E31C8D">
        <w:rPr>
          <w:rFonts w:ascii="Lato" w:hAnsi="Lato"/>
          <w:sz w:val="22"/>
          <w:szCs w:val="22"/>
        </w:rPr>
        <w:t>zasoby przygotowane dla prowadzącego, używane do realizacji i prowadzenia szkolenia</w:t>
      </w:r>
      <w:r w:rsidR="00E31C8D">
        <w:rPr>
          <w:rFonts w:ascii="Lato" w:hAnsi="Lato"/>
          <w:sz w:val="22"/>
          <w:szCs w:val="22"/>
        </w:rPr>
        <w:t xml:space="preserve"> na przykład:</w:t>
      </w:r>
      <w:r>
        <w:rPr>
          <w:rFonts w:ascii="Lato" w:hAnsi="Lato"/>
          <w:sz w:val="22"/>
          <w:szCs w:val="22"/>
        </w:rPr>
        <w:t xml:space="preserve"> </w:t>
      </w:r>
      <w:r w:rsidRPr="00E76533">
        <w:rPr>
          <w:rFonts w:ascii="Lato" w:hAnsi="Lato"/>
          <w:sz w:val="22"/>
          <w:szCs w:val="22"/>
        </w:rPr>
        <w:t xml:space="preserve">scenariusz, ćwiczenia wraz z instrukcjami, </w:t>
      </w:r>
      <w:r>
        <w:rPr>
          <w:rFonts w:ascii="Lato" w:hAnsi="Lato"/>
          <w:sz w:val="22"/>
          <w:szCs w:val="22"/>
        </w:rPr>
        <w:t xml:space="preserve">proponowane </w:t>
      </w:r>
      <w:r w:rsidRPr="00E76533">
        <w:rPr>
          <w:rFonts w:ascii="Lato" w:hAnsi="Lato"/>
          <w:sz w:val="22"/>
          <w:szCs w:val="22"/>
        </w:rPr>
        <w:t xml:space="preserve">narzędzia do prowadzenia zajęć. </w:t>
      </w:r>
    </w:p>
    <w:p w14:paraId="3FC8DB8D" w14:textId="4AEB2E86" w:rsidR="00E76533" w:rsidRDefault="00E76533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Ad. 2 Jako materiały dla uczestników rozumiemy </w:t>
      </w:r>
      <w:r w:rsidR="00E31C8D" w:rsidRPr="00E31C8D">
        <w:rPr>
          <w:rFonts w:ascii="Lato" w:hAnsi="Lato"/>
          <w:sz w:val="22"/>
          <w:szCs w:val="22"/>
        </w:rPr>
        <w:t>zestaw treści i narzędzi przekazywanych uczestnikom</w:t>
      </w:r>
      <w:r w:rsidR="00E31C8D">
        <w:rPr>
          <w:rFonts w:ascii="Lato" w:hAnsi="Lato"/>
          <w:sz w:val="22"/>
          <w:szCs w:val="22"/>
        </w:rPr>
        <w:t xml:space="preserve"> po warsztacie</w:t>
      </w:r>
      <w:r w:rsidR="00E31C8D" w:rsidRPr="00E31C8D">
        <w:rPr>
          <w:rFonts w:ascii="Lato" w:hAnsi="Lato"/>
          <w:sz w:val="22"/>
          <w:szCs w:val="22"/>
        </w:rPr>
        <w:t>, wspierających naukę i praktyczne zastosowanie wiedzy</w:t>
      </w:r>
      <w:r w:rsidR="00E31C8D">
        <w:rPr>
          <w:rFonts w:ascii="Lato" w:hAnsi="Lato"/>
          <w:sz w:val="22"/>
          <w:szCs w:val="22"/>
        </w:rPr>
        <w:t>.</w:t>
      </w:r>
    </w:p>
    <w:p w14:paraId="2B828443" w14:textId="2F2529FF" w:rsidR="00E76533" w:rsidRDefault="00E76533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Ad. 3 Certyfikaty dla uczestników mają zawierać: imię i nazwisko uczestnika, datę i miejsce warsztatu, potwierdzenie ukończenia warsztatu, podpis trenera. </w:t>
      </w:r>
    </w:p>
    <w:p w14:paraId="07AD8CAF" w14:textId="382AB99B" w:rsidR="00B9183B" w:rsidRDefault="00B9183B" w:rsidP="008F7F4D">
      <w:pPr>
        <w:spacing w:line="240" w:lineRule="auto"/>
        <w:ind w:left="0" w:firstLine="1"/>
        <w:jc w:val="left"/>
        <w:rPr>
          <w:rFonts w:ascii="Lato" w:hAnsi="Lato"/>
          <w:b/>
          <w:bCs/>
          <w:sz w:val="22"/>
          <w:szCs w:val="22"/>
        </w:rPr>
      </w:pPr>
      <w:r w:rsidRPr="00B9183B">
        <w:rPr>
          <w:rFonts w:ascii="Lato" w:hAnsi="Lato"/>
          <w:b/>
          <w:bCs/>
          <w:sz w:val="22"/>
          <w:szCs w:val="22"/>
        </w:rPr>
        <w:t>Zamawiający</w:t>
      </w:r>
      <w:r w:rsidR="00956924">
        <w:rPr>
          <w:rFonts w:ascii="Lato" w:hAnsi="Lato"/>
          <w:b/>
          <w:bCs/>
          <w:sz w:val="22"/>
          <w:szCs w:val="22"/>
        </w:rPr>
        <w:t xml:space="preserve"> wymaga realizacji warsztatów </w:t>
      </w:r>
      <w:r w:rsidRPr="00B9183B">
        <w:rPr>
          <w:rFonts w:ascii="Lato" w:hAnsi="Lato"/>
          <w:b/>
          <w:bCs/>
          <w:sz w:val="22"/>
          <w:szCs w:val="22"/>
        </w:rPr>
        <w:t xml:space="preserve">z wykorzystaniem metod aktywizujących uczestników, takich jak </w:t>
      </w:r>
      <w:r w:rsidR="00956924">
        <w:rPr>
          <w:rFonts w:ascii="Lato" w:hAnsi="Lato"/>
          <w:b/>
          <w:bCs/>
          <w:sz w:val="22"/>
          <w:szCs w:val="22"/>
        </w:rPr>
        <w:t xml:space="preserve">dyskusje i burze mózgów, </w:t>
      </w:r>
      <w:r w:rsidRPr="00B9183B">
        <w:rPr>
          <w:rFonts w:ascii="Lato" w:hAnsi="Lato"/>
          <w:b/>
          <w:bCs/>
          <w:sz w:val="22"/>
          <w:szCs w:val="22"/>
        </w:rPr>
        <w:t>symulacje rozmów z klientem</w:t>
      </w:r>
      <w:r w:rsidR="00956924">
        <w:rPr>
          <w:rFonts w:ascii="Lato" w:hAnsi="Lato"/>
          <w:b/>
          <w:bCs/>
          <w:sz w:val="22"/>
          <w:szCs w:val="22"/>
        </w:rPr>
        <w:t xml:space="preserve"> – czyli odgrywanie scenek</w:t>
      </w:r>
      <w:r w:rsidRPr="00B9183B">
        <w:rPr>
          <w:rFonts w:ascii="Lato" w:hAnsi="Lato"/>
          <w:b/>
          <w:bCs/>
          <w:sz w:val="22"/>
          <w:szCs w:val="22"/>
        </w:rPr>
        <w:t>, analiza przypadków, praca w grupach lub odgrywanie ról.</w:t>
      </w:r>
    </w:p>
    <w:p w14:paraId="76F42BDD" w14:textId="77777777" w:rsidR="00665542" w:rsidRDefault="00665542" w:rsidP="008F7F4D">
      <w:pPr>
        <w:spacing w:line="240" w:lineRule="auto"/>
        <w:ind w:left="0" w:firstLine="1"/>
        <w:jc w:val="left"/>
        <w:rPr>
          <w:rFonts w:ascii="Lato" w:hAnsi="Lato"/>
          <w:b/>
          <w:bCs/>
          <w:sz w:val="22"/>
          <w:szCs w:val="22"/>
        </w:rPr>
      </w:pPr>
    </w:p>
    <w:p w14:paraId="19AA8803" w14:textId="0326EF0E" w:rsidR="005120BF" w:rsidRPr="005F2FE3" w:rsidRDefault="005120BF" w:rsidP="008F7F4D">
      <w:pPr>
        <w:spacing w:line="240" w:lineRule="auto"/>
        <w:ind w:left="0" w:firstLine="1"/>
        <w:jc w:val="left"/>
        <w:rPr>
          <w:rFonts w:ascii="Lato" w:hAnsi="Lato"/>
          <w:b/>
          <w:bCs/>
          <w:sz w:val="22"/>
          <w:szCs w:val="22"/>
        </w:rPr>
      </w:pPr>
      <w:r w:rsidRPr="005F2FE3">
        <w:rPr>
          <w:rFonts w:ascii="Lato" w:hAnsi="Lato"/>
          <w:b/>
          <w:bCs/>
          <w:sz w:val="22"/>
          <w:szCs w:val="22"/>
        </w:rPr>
        <w:t xml:space="preserve">Zamówienie podstawowe: </w:t>
      </w:r>
    </w:p>
    <w:p w14:paraId="0319F9F1" w14:textId="1BF044FC" w:rsidR="00840557" w:rsidRPr="00422CE5" w:rsidRDefault="00840557" w:rsidP="00422CE5">
      <w:pPr>
        <w:pStyle w:val="Akapitzlist"/>
        <w:numPr>
          <w:ilvl w:val="0"/>
          <w:numId w:val="46"/>
        </w:numPr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lastRenderedPageBreak/>
        <w:t xml:space="preserve">Liczba uczestników: </w:t>
      </w:r>
      <w:r w:rsidR="005120BF" w:rsidRPr="00422CE5">
        <w:rPr>
          <w:rFonts w:ascii="Lato" w:hAnsi="Lato"/>
          <w:sz w:val="22"/>
          <w:szCs w:val="22"/>
        </w:rPr>
        <w:t xml:space="preserve">310 </w:t>
      </w:r>
      <w:r w:rsidRPr="00422CE5">
        <w:rPr>
          <w:rFonts w:ascii="Lato" w:hAnsi="Lato"/>
          <w:sz w:val="22"/>
          <w:szCs w:val="22"/>
        </w:rPr>
        <w:t>pracowników</w:t>
      </w:r>
      <w:r w:rsidR="00E133DE" w:rsidRPr="00422CE5">
        <w:rPr>
          <w:rFonts w:ascii="Lato" w:hAnsi="Lato"/>
          <w:sz w:val="22"/>
          <w:szCs w:val="22"/>
        </w:rPr>
        <w:t xml:space="preserve"> KAS</w:t>
      </w:r>
      <w:r w:rsidR="00525B08">
        <w:rPr>
          <w:rFonts w:ascii="Lato" w:hAnsi="Lato"/>
          <w:sz w:val="22"/>
          <w:szCs w:val="22"/>
        </w:rPr>
        <w:t>;</w:t>
      </w:r>
    </w:p>
    <w:p w14:paraId="1A6F95E3" w14:textId="6B934745" w:rsidR="00840557" w:rsidRPr="00422CE5" w:rsidRDefault="00840557" w:rsidP="00422CE5">
      <w:pPr>
        <w:pStyle w:val="Akapitzlist"/>
        <w:numPr>
          <w:ilvl w:val="0"/>
          <w:numId w:val="46"/>
        </w:numPr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 xml:space="preserve">Liczba uczestników na jednym warsztacie: </w:t>
      </w:r>
      <w:r w:rsidR="005719C9" w:rsidRPr="00422CE5">
        <w:rPr>
          <w:rFonts w:ascii="Lato" w:hAnsi="Lato"/>
          <w:sz w:val="22"/>
          <w:szCs w:val="22"/>
        </w:rPr>
        <w:t xml:space="preserve">14 osób (21 warsztatów) </w:t>
      </w:r>
      <w:r w:rsidR="00AB16DC" w:rsidRPr="00422CE5">
        <w:rPr>
          <w:rFonts w:ascii="Lato" w:hAnsi="Lato"/>
          <w:sz w:val="22"/>
          <w:szCs w:val="22"/>
        </w:rPr>
        <w:t>i</w:t>
      </w:r>
      <w:r w:rsidR="005719C9" w:rsidRPr="00422CE5">
        <w:rPr>
          <w:rFonts w:ascii="Lato" w:hAnsi="Lato"/>
          <w:sz w:val="22"/>
          <w:szCs w:val="22"/>
        </w:rPr>
        <w:t xml:space="preserve"> 16</w:t>
      </w:r>
      <w:r w:rsidRPr="00422CE5">
        <w:rPr>
          <w:rFonts w:ascii="Lato" w:hAnsi="Lato"/>
          <w:sz w:val="22"/>
          <w:szCs w:val="22"/>
        </w:rPr>
        <w:t xml:space="preserve"> osób</w:t>
      </w:r>
      <w:r w:rsidR="005719C9" w:rsidRPr="00422CE5">
        <w:rPr>
          <w:rFonts w:ascii="Lato" w:hAnsi="Lato"/>
          <w:sz w:val="22"/>
          <w:szCs w:val="22"/>
        </w:rPr>
        <w:t xml:space="preserve"> (</w:t>
      </w:r>
      <w:r w:rsidR="005120BF" w:rsidRPr="00422CE5">
        <w:rPr>
          <w:rFonts w:ascii="Lato" w:hAnsi="Lato"/>
          <w:sz w:val="22"/>
          <w:szCs w:val="22"/>
        </w:rPr>
        <w:t>1</w:t>
      </w:r>
      <w:r w:rsidR="005719C9" w:rsidRPr="00422CE5">
        <w:rPr>
          <w:rFonts w:ascii="Lato" w:hAnsi="Lato"/>
          <w:sz w:val="22"/>
          <w:szCs w:val="22"/>
        </w:rPr>
        <w:t xml:space="preserve"> warsztat)</w:t>
      </w:r>
      <w:r w:rsidR="00525B08">
        <w:rPr>
          <w:rFonts w:ascii="Lato" w:hAnsi="Lato"/>
          <w:sz w:val="22"/>
          <w:szCs w:val="22"/>
        </w:rPr>
        <w:t>;</w:t>
      </w:r>
    </w:p>
    <w:p w14:paraId="000862E9" w14:textId="0C220619" w:rsidR="00840557" w:rsidRPr="00422CE5" w:rsidRDefault="00840557" w:rsidP="00422CE5">
      <w:pPr>
        <w:pStyle w:val="Akapitzlist"/>
        <w:numPr>
          <w:ilvl w:val="0"/>
          <w:numId w:val="46"/>
        </w:numPr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Liczba dni na jednym warsztacie: 3 dni</w:t>
      </w:r>
      <w:r w:rsidR="00525B08">
        <w:rPr>
          <w:rFonts w:ascii="Lato" w:hAnsi="Lato"/>
          <w:sz w:val="22"/>
          <w:szCs w:val="22"/>
        </w:rPr>
        <w:t>;</w:t>
      </w:r>
    </w:p>
    <w:p w14:paraId="4F283377" w14:textId="1050B371" w:rsidR="005719C9" w:rsidRPr="00422CE5" w:rsidRDefault="005719C9" w:rsidP="00422CE5">
      <w:pPr>
        <w:pStyle w:val="Akapitzlist"/>
        <w:numPr>
          <w:ilvl w:val="0"/>
          <w:numId w:val="46"/>
        </w:numPr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 xml:space="preserve">Liczba warsztatów do zrealizowania: </w:t>
      </w:r>
      <w:r w:rsidR="005F2FE3" w:rsidRPr="00422CE5">
        <w:rPr>
          <w:rFonts w:ascii="Lato" w:hAnsi="Lato"/>
          <w:sz w:val="22"/>
          <w:szCs w:val="22"/>
        </w:rPr>
        <w:t>22</w:t>
      </w:r>
      <w:r w:rsidR="00525B08">
        <w:rPr>
          <w:rFonts w:ascii="Lato" w:hAnsi="Lato"/>
          <w:sz w:val="22"/>
          <w:szCs w:val="22"/>
        </w:rPr>
        <w:t>;</w:t>
      </w:r>
    </w:p>
    <w:p w14:paraId="49494627" w14:textId="50825733" w:rsidR="005719C9" w:rsidRPr="00B818B5" w:rsidRDefault="005719C9" w:rsidP="00422CE5">
      <w:pPr>
        <w:pStyle w:val="Akapitzlist"/>
        <w:numPr>
          <w:ilvl w:val="0"/>
          <w:numId w:val="46"/>
        </w:numPr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Lokalizacje: </w:t>
      </w:r>
      <w:r w:rsidRPr="00422CE5">
        <w:rPr>
          <w:rFonts w:ascii="Lato" w:hAnsi="Lato"/>
          <w:sz w:val="22"/>
          <w:szCs w:val="22"/>
        </w:rPr>
        <w:t>Warszawa, Poznań, Katowice</w:t>
      </w:r>
      <w:r w:rsidRPr="00B818B5">
        <w:rPr>
          <w:rFonts w:ascii="Lato" w:hAnsi="Lato"/>
          <w:sz w:val="22"/>
          <w:szCs w:val="22"/>
        </w:rPr>
        <w:t>.</w:t>
      </w:r>
    </w:p>
    <w:p w14:paraId="3358207C" w14:textId="17F62231" w:rsidR="00266372" w:rsidRPr="00B818B5" w:rsidRDefault="00266372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>Harmonogram warsztatów według lokalizacji, liczby warsztatów i liczby uczestników na każdym warsztacie powinien być przygotowany zgodnie z poniższą tabelą:</w:t>
      </w:r>
    </w:p>
    <w:tbl>
      <w:tblPr>
        <w:tblW w:w="6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380"/>
        <w:gridCol w:w="1400"/>
        <w:gridCol w:w="1660"/>
      </w:tblGrid>
      <w:tr w:rsidR="005F2FE3" w:rsidRPr="00B818B5" w14:paraId="718ACA58" w14:textId="77777777" w:rsidTr="005F2FE3">
        <w:trPr>
          <w:trHeight w:val="5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BE1EEB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lokalizacja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EB4E095" w14:textId="5A1F428D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grupa 14 osób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188B59" w14:textId="7C4913DB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 xml:space="preserve">grupa 16 osób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A6994B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liczba osób do przeszkolenia</w:t>
            </w:r>
          </w:p>
        </w:tc>
      </w:tr>
      <w:tr w:rsidR="005F2FE3" w:rsidRPr="00B818B5" w14:paraId="124E4256" w14:textId="77777777" w:rsidTr="005F2FE3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8C40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Poznań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5DE0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2022" w14:textId="35B8E606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964F" w14:textId="115D4EEC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00</w:t>
            </w:r>
          </w:p>
        </w:tc>
      </w:tr>
      <w:tr w:rsidR="005F2FE3" w:rsidRPr="00B818B5" w14:paraId="00FF6C33" w14:textId="77777777" w:rsidTr="005F2FE3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99B5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 xml:space="preserve">Warszawa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A500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A839" w14:textId="43A965F0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6786" w14:textId="54B8767D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2</w:t>
            </w:r>
          </w:p>
        </w:tc>
      </w:tr>
      <w:tr w:rsidR="005F2FE3" w:rsidRPr="00B818B5" w14:paraId="2CBDB332" w14:textId="77777777" w:rsidTr="005F2FE3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9C9E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 xml:space="preserve">Katowice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4D29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1B8C" w14:textId="1A8BA356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BB26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98</w:t>
            </w:r>
          </w:p>
        </w:tc>
      </w:tr>
      <w:tr w:rsidR="005F2FE3" w:rsidRPr="00B818B5" w14:paraId="4E21B6CB" w14:textId="77777777" w:rsidTr="00956924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5591" w14:textId="77777777" w:rsidR="005F2FE3" w:rsidRPr="00B818B5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4B55" w14:textId="77777777" w:rsidR="005F2FE3" w:rsidRPr="00525B08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5B08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C370" w14:textId="43A66C22" w:rsidR="005F2FE3" w:rsidRPr="00665542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65542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6512" w14:textId="628F1C35" w:rsidR="005F2FE3" w:rsidRPr="00956924" w:rsidRDefault="005F2FE3" w:rsidP="008F7F4D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56924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310</w:t>
            </w:r>
          </w:p>
        </w:tc>
      </w:tr>
    </w:tbl>
    <w:p w14:paraId="25534AD1" w14:textId="77777777" w:rsidR="005120BF" w:rsidRDefault="005120BF" w:rsidP="00E31C8D">
      <w:pPr>
        <w:spacing w:before="0"/>
        <w:ind w:left="0" w:firstLine="0"/>
        <w:jc w:val="left"/>
        <w:rPr>
          <w:rFonts w:ascii="Lato" w:hAnsi="Lato"/>
          <w:sz w:val="22"/>
          <w:szCs w:val="22"/>
        </w:rPr>
      </w:pPr>
    </w:p>
    <w:p w14:paraId="130CD6A4" w14:textId="6859F1BB" w:rsidR="005120BF" w:rsidRPr="005F2FE3" w:rsidRDefault="005120BF" w:rsidP="005120BF">
      <w:pPr>
        <w:spacing w:before="0"/>
        <w:ind w:left="0" w:firstLine="0"/>
        <w:jc w:val="left"/>
        <w:rPr>
          <w:rFonts w:ascii="Lato" w:hAnsi="Lato"/>
          <w:b/>
          <w:bCs/>
          <w:sz w:val="22"/>
          <w:szCs w:val="22"/>
        </w:rPr>
      </w:pPr>
      <w:r w:rsidRPr="005F2FE3">
        <w:rPr>
          <w:rFonts w:ascii="Lato" w:hAnsi="Lato"/>
          <w:b/>
          <w:bCs/>
          <w:sz w:val="22"/>
          <w:szCs w:val="22"/>
        </w:rPr>
        <w:t>Zamówienie prawo opcji:</w:t>
      </w:r>
    </w:p>
    <w:p w14:paraId="6E931263" w14:textId="6B9A0D5E" w:rsidR="005120BF" w:rsidRPr="00422CE5" w:rsidRDefault="005120BF" w:rsidP="00422CE5">
      <w:pPr>
        <w:pStyle w:val="Akapitzlist"/>
        <w:numPr>
          <w:ilvl w:val="0"/>
          <w:numId w:val="48"/>
        </w:numPr>
        <w:spacing w:before="0"/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Liczba uczestników: 32 pracowników KAS</w:t>
      </w:r>
      <w:r w:rsidR="00525B08">
        <w:rPr>
          <w:rFonts w:ascii="Lato" w:hAnsi="Lato"/>
          <w:sz w:val="22"/>
          <w:szCs w:val="22"/>
        </w:rPr>
        <w:t>;</w:t>
      </w:r>
    </w:p>
    <w:p w14:paraId="1B3564BE" w14:textId="0FFFC730" w:rsidR="005120BF" w:rsidRPr="00422CE5" w:rsidRDefault="005120BF" w:rsidP="00422CE5">
      <w:pPr>
        <w:pStyle w:val="Akapitzlist"/>
        <w:numPr>
          <w:ilvl w:val="0"/>
          <w:numId w:val="48"/>
        </w:numPr>
        <w:spacing w:before="0"/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Liczba uczestników na jednym warsztacie: 16 osób (2 warsztaty)</w:t>
      </w:r>
      <w:r w:rsidR="00525B08">
        <w:rPr>
          <w:rFonts w:ascii="Lato" w:hAnsi="Lato"/>
          <w:sz w:val="22"/>
          <w:szCs w:val="22"/>
        </w:rPr>
        <w:t>;</w:t>
      </w:r>
    </w:p>
    <w:p w14:paraId="6A667B67" w14:textId="62892F9D" w:rsidR="005120BF" w:rsidRPr="00422CE5" w:rsidRDefault="005120BF" w:rsidP="00422CE5">
      <w:pPr>
        <w:pStyle w:val="Akapitzlist"/>
        <w:numPr>
          <w:ilvl w:val="0"/>
          <w:numId w:val="48"/>
        </w:numPr>
        <w:spacing w:before="0"/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Liczba dni na jednym warsztacie: 3  dni</w:t>
      </w:r>
      <w:r w:rsidR="00525B08">
        <w:rPr>
          <w:rFonts w:ascii="Lato" w:hAnsi="Lato"/>
          <w:sz w:val="22"/>
          <w:szCs w:val="22"/>
        </w:rPr>
        <w:t>;</w:t>
      </w:r>
    </w:p>
    <w:p w14:paraId="789908F6" w14:textId="43F47632" w:rsidR="005120BF" w:rsidRPr="00422CE5" w:rsidRDefault="005120BF" w:rsidP="00422CE5">
      <w:pPr>
        <w:pStyle w:val="Akapitzlist"/>
        <w:numPr>
          <w:ilvl w:val="0"/>
          <w:numId w:val="48"/>
        </w:numPr>
        <w:spacing w:before="0"/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Liczba warsztatów do zrealizowania: 2</w:t>
      </w:r>
      <w:r w:rsidR="00525B08">
        <w:rPr>
          <w:rFonts w:ascii="Lato" w:hAnsi="Lato"/>
          <w:sz w:val="22"/>
          <w:szCs w:val="22"/>
        </w:rPr>
        <w:t>;</w:t>
      </w:r>
    </w:p>
    <w:p w14:paraId="21F9D0D0" w14:textId="6C2CA80C" w:rsidR="005120BF" w:rsidRDefault="005120BF" w:rsidP="00525B08">
      <w:pPr>
        <w:pStyle w:val="Akapitzlist"/>
        <w:numPr>
          <w:ilvl w:val="0"/>
          <w:numId w:val="48"/>
        </w:numPr>
        <w:spacing w:before="0"/>
        <w:jc w:val="left"/>
        <w:rPr>
          <w:rFonts w:ascii="Lato" w:hAnsi="Lato"/>
          <w:sz w:val="22"/>
          <w:szCs w:val="22"/>
        </w:rPr>
      </w:pPr>
      <w:r w:rsidRPr="00422CE5">
        <w:rPr>
          <w:rFonts w:ascii="Lato" w:hAnsi="Lato"/>
          <w:sz w:val="22"/>
          <w:szCs w:val="22"/>
        </w:rPr>
        <w:t>Lokalizacje: Warszawa, Poznań</w:t>
      </w:r>
      <w:r w:rsidR="00525B08">
        <w:rPr>
          <w:rFonts w:ascii="Lato" w:hAnsi="Lato"/>
          <w:sz w:val="22"/>
          <w:szCs w:val="22"/>
        </w:rPr>
        <w:t>.</w:t>
      </w:r>
    </w:p>
    <w:p w14:paraId="0C583544" w14:textId="77777777" w:rsidR="00525B08" w:rsidRPr="00422CE5" w:rsidRDefault="00525B08" w:rsidP="00422CE5">
      <w:pPr>
        <w:pStyle w:val="Akapitzlist"/>
        <w:spacing w:before="0"/>
        <w:ind w:left="360" w:firstLine="0"/>
        <w:jc w:val="left"/>
        <w:rPr>
          <w:rFonts w:ascii="Lato" w:hAnsi="Lato"/>
          <w:sz w:val="22"/>
          <w:szCs w:val="22"/>
        </w:rPr>
      </w:pPr>
    </w:p>
    <w:p w14:paraId="07CC7064" w14:textId="77777777" w:rsidR="005120BF" w:rsidRPr="005120BF" w:rsidRDefault="005120BF" w:rsidP="005120BF">
      <w:pPr>
        <w:spacing w:before="0"/>
        <w:ind w:left="0" w:firstLine="0"/>
        <w:jc w:val="left"/>
        <w:rPr>
          <w:rFonts w:ascii="Lato" w:hAnsi="Lato"/>
          <w:sz w:val="22"/>
          <w:szCs w:val="22"/>
        </w:rPr>
      </w:pPr>
      <w:r w:rsidRPr="005120BF">
        <w:rPr>
          <w:rFonts w:ascii="Lato" w:hAnsi="Lato"/>
          <w:sz w:val="22"/>
          <w:szCs w:val="22"/>
        </w:rPr>
        <w:t>Harmonogram warsztatów według lokalizacji, liczby warsztatów i liczby uczestników na każdym warsztacie powinien być przygotowany zgodnie z poniższą tabelą:</w:t>
      </w:r>
    </w:p>
    <w:tbl>
      <w:tblPr>
        <w:tblW w:w="4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400"/>
        <w:gridCol w:w="1660"/>
      </w:tblGrid>
      <w:tr w:rsidR="005120BF" w:rsidRPr="00B818B5" w14:paraId="616290D1" w14:textId="77777777" w:rsidTr="005F2FE3">
        <w:trPr>
          <w:trHeight w:val="5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356436D" w14:textId="77777777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lokalizacja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BE6C93" w14:textId="7A05C792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 xml:space="preserve">grupa 16 osób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57F96D" w14:textId="77777777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liczba osób do przeszkolenia</w:t>
            </w:r>
          </w:p>
        </w:tc>
      </w:tr>
      <w:tr w:rsidR="005120BF" w:rsidRPr="00B818B5" w14:paraId="1E3A6535" w14:textId="77777777" w:rsidTr="005F2FE3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7CE4" w14:textId="77777777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Poznań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A220" w14:textId="3DB3503B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7977" w14:textId="2E8A1420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16</w:t>
            </w:r>
          </w:p>
        </w:tc>
      </w:tr>
      <w:tr w:rsidR="005120BF" w:rsidRPr="00B818B5" w14:paraId="5A71E69E" w14:textId="77777777" w:rsidTr="005F2FE3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6072" w14:textId="77777777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 xml:space="preserve">Warszawa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120F" w14:textId="2B01EFAB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CD40" w14:textId="432D1D03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Lato" w:eastAsia="Times New Roman" w:hAnsi="Lato"/>
                <w:color w:val="000000"/>
                <w:sz w:val="22"/>
                <w:szCs w:val="22"/>
                <w:lang w:eastAsia="pl-PL"/>
              </w:rPr>
              <w:t>16</w:t>
            </w:r>
          </w:p>
        </w:tc>
      </w:tr>
      <w:tr w:rsidR="005120BF" w:rsidRPr="00B818B5" w14:paraId="3562C9E5" w14:textId="77777777" w:rsidTr="00956924">
        <w:trPr>
          <w:trHeight w:val="29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039E" w14:textId="77777777" w:rsidR="005120BF" w:rsidRPr="00B818B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818B5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3476" w14:textId="65C83212" w:rsidR="005120BF" w:rsidRPr="00525B08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5B08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6789" w14:textId="76CBF9A7" w:rsidR="005120BF" w:rsidRPr="00422CE5" w:rsidRDefault="005120BF" w:rsidP="009536FB">
            <w:pPr>
              <w:spacing w:before="0" w:after="0" w:line="240" w:lineRule="auto"/>
              <w:ind w:left="0" w:firstLine="0"/>
              <w:jc w:val="left"/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22CE5">
              <w:rPr>
                <w:rFonts w:ascii="Lato" w:eastAsia="Times New Roman" w:hAnsi="Lato"/>
                <w:b/>
                <w:bCs/>
                <w:color w:val="000000"/>
                <w:sz w:val="22"/>
                <w:szCs w:val="22"/>
                <w:lang w:eastAsia="pl-PL"/>
              </w:rPr>
              <w:t>32</w:t>
            </w:r>
          </w:p>
        </w:tc>
      </w:tr>
    </w:tbl>
    <w:p w14:paraId="6344991C" w14:textId="77777777" w:rsidR="005120BF" w:rsidRDefault="005120BF" w:rsidP="00E31C8D">
      <w:pPr>
        <w:spacing w:before="0"/>
        <w:ind w:left="0" w:firstLine="0"/>
        <w:jc w:val="left"/>
        <w:rPr>
          <w:rFonts w:ascii="Lato" w:hAnsi="Lato"/>
          <w:sz w:val="22"/>
          <w:szCs w:val="22"/>
        </w:rPr>
      </w:pPr>
    </w:p>
    <w:p w14:paraId="265F737D" w14:textId="5B0D156C" w:rsidR="00182246" w:rsidRPr="00E31C8D" w:rsidRDefault="00182246" w:rsidP="00E31C8D">
      <w:pPr>
        <w:spacing w:before="0"/>
        <w:ind w:left="0" w:firstLine="0"/>
        <w:jc w:val="left"/>
        <w:rPr>
          <w:rFonts w:ascii="Lato" w:hAnsi="Lato"/>
          <w:sz w:val="22"/>
          <w:szCs w:val="22"/>
        </w:rPr>
      </w:pPr>
      <w:r w:rsidRPr="00E31C8D">
        <w:rPr>
          <w:rFonts w:ascii="Lato" w:hAnsi="Lato"/>
          <w:sz w:val="22"/>
          <w:szCs w:val="22"/>
        </w:rPr>
        <w:t xml:space="preserve">Warsztaty mogą </w:t>
      </w:r>
      <w:r w:rsidR="00525B08">
        <w:rPr>
          <w:rFonts w:ascii="Lato" w:hAnsi="Lato"/>
          <w:sz w:val="22"/>
          <w:szCs w:val="22"/>
        </w:rPr>
        <w:t>zostać</w:t>
      </w:r>
      <w:r w:rsidR="00525B08" w:rsidRPr="00E31C8D">
        <w:rPr>
          <w:rFonts w:ascii="Lato" w:hAnsi="Lato"/>
          <w:sz w:val="22"/>
          <w:szCs w:val="22"/>
        </w:rPr>
        <w:t xml:space="preserve"> </w:t>
      </w:r>
      <w:r w:rsidRPr="00E31C8D">
        <w:rPr>
          <w:rFonts w:ascii="Lato" w:hAnsi="Lato"/>
          <w:sz w:val="22"/>
          <w:szCs w:val="22"/>
        </w:rPr>
        <w:t>prowadzone jednocześnie w różnych lokalizacjach, w tym samym tygodniu.</w:t>
      </w:r>
    </w:p>
    <w:p w14:paraId="38D0FE4B" w14:textId="2A48244C" w:rsidR="0002301C" w:rsidRPr="00B818B5" w:rsidRDefault="0002301C" w:rsidP="008F7F4D">
      <w:pPr>
        <w:spacing w:line="240" w:lineRule="auto"/>
        <w:ind w:left="0" w:firstLine="1"/>
        <w:jc w:val="left"/>
        <w:rPr>
          <w:rFonts w:ascii="Lato" w:hAnsi="Lato"/>
          <w:b/>
          <w:bCs/>
          <w:sz w:val="22"/>
          <w:szCs w:val="22"/>
        </w:rPr>
      </w:pPr>
      <w:r w:rsidRPr="00B818B5">
        <w:rPr>
          <w:rFonts w:ascii="Lato" w:hAnsi="Lato"/>
          <w:b/>
          <w:bCs/>
          <w:sz w:val="22"/>
          <w:szCs w:val="22"/>
        </w:rPr>
        <w:t xml:space="preserve">Wszystkie materiały szkoleniowe, prezentacje, testy, ankiety, sale wykładowe </w:t>
      </w:r>
      <w:r w:rsidR="00525B08">
        <w:rPr>
          <w:rFonts w:ascii="Lato" w:hAnsi="Lato"/>
          <w:b/>
          <w:bCs/>
          <w:sz w:val="22"/>
          <w:szCs w:val="22"/>
        </w:rPr>
        <w:t xml:space="preserve">muszą </w:t>
      </w:r>
      <w:r w:rsidRPr="00B818B5">
        <w:rPr>
          <w:rFonts w:ascii="Lato" w:hAnsi="Lato"/>
          <w:b/>
          <w:bCs/>
          <w:sz w:val="22"/>
          <w:szCs w:val="22"/>
        </w:rPr>
        <w:t>być przez Wykonawcę oznaczone odpowiednimi logotypami</w:t>
      </w:r>
      <w:r w:rsidR="008F7F4D">
        <w:rPr>
          <w:rFonts w:ascii="Lato" w:hAnsi="Lato"/>
          <w:b/>
          <w:bCs/>
          <w:sz w:val="22"/>
          <w:szCs w:val="22"/>
        </w:rPr>
        <w:t xml:space="preserve">, </w:t>
      </w:r>
      <w:r w:rsidRPr="00B818B5">
        <w:rPr>
          <w:rFonts w:ascii="Lato" w:hAnsi="Lato"/>
          <w:b/>
          <w:bCs/>
          <w:sz w:val="22"/>
          <w:szCs w:val="22"/>
        </w:rPr>
        <w:t xml:space="preserve">zgodnie z wymaganiami i logotypami przekazanymi przez Zamawiającego. </w:t>
      </w:r>
    </w:p>
    <w:p w14:paraId="270CE884" w14:textId="68558DF0" w:rsidR="009A686A" w:rsidRPr="00B818B5" w:rsidRDefault="00FB68A9" w:rsidP="008F7F4D">
      <w:pPr>
        <w:pStyle w:val="Nagwek3"/>
        <w:numPr>
          <w:ilvl w:val="0"/>
          <w:numId w:val="1"/>
        </w:numPr>
        <w:ind w:left="284" w:firstLine="1"/>
        <w:jc w:val="left"/>
        <w:rPr>
          <w:rFonts w:ascii="Lato" w:hAnsi="Lato" w:cs="Times New Roman"/>
          <w:sz w:val="22"/>
          <w:szCs w:val="22"/>
        </w:rPr>
      </w:pPr>
      <w:bookmarkStart w:id="10" w:name="_Toc90297706"/>
      <w:bookmarkStart w:id="11" w:name="_Toc104469285"/>
      <w:bookmarkStart w:id="12" w:name="_Toc220654646"/>
      <w:r w:rsidRPr="00B818B5">
        <w:rPr>
          <w:rFonts w:ascii="Lato" w:hAnsi="Lato" w:cs="Times New Roman"/>
          <w:sz w:val="22"/>
          <w:szCs w:val="22"/>
        </w:rPr>
        <w:t>G</w:t>
      </w:r>
      <w:r w:rsidR="009A686A" w:rsidRPr="00B818B5">
        <w:rPr>
          <w:rFonts w:ascii="Lato" w:hAnsi="Lato" w:cs="Times New Roman"/>
          <w:sz w:val="22"/>
          <w:szCs w:val="22"/>
        </w:rPr>
        <w:t>rupa docelowa</w:t>
      </w:r>
      <w:bookmarkEnd w:id="10"/>
      <w:bookmarkEnd w:id="11"/>
      <w:bookmarkEnd w:id="12"/>
    </w:p>
    <w:p w14:paraId="31D200F6" w14:textId="19931976" w:rsidR="00714879" w:rsidRPr="00B818B5" w:rsidRDefault="009A686A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 xml:space="preserve">Grupą docelową cyklu warsztatów są </w:t>
      </w:r>
      <w:r w:rsidR="00E8460F" w:rsidRPr="00B818B5">
        <w:rPr>
          <w:rFonts w:ascii="Lato" w:hAnsi="Lato"/>
          <w:b/>
          <w:sz w:val="22"/>
          <w:szCs w:val="22"/>
        </w:rPr>
        <w:t xml:space="preserve">pracownicy KAS </w:t>
      </w:r>
      <w:r w:rsidR="00A04DF4" w:rsidRPr="00B818B5">
        <w:rPr>
          <w:rFonts w:ascii="Lato" w:hAnsi="Lato"/>
          <w:b/>
          <w:sz w:val="22"/>
          <w:szCs w:val="22"/>
        </w:rPr>
        <w:t xml:space="preserve">w tym </w:t>
      </w:r>
      <w:r w:rsidR="00E8460F" w:rsidRPr="00B818B5">
        <w:rPr>
          <w:rFonts w:ascii="Lato" w:hAnsi="Lato"/>
          <w:b/>
          <w:sz w:val="22"/>
          <w:szCs w:val="22"/>
        </w:rPr>
        <w:t>KIS</w:t>
      </w:r>
      <w:r w:rsidRPr="00B818B5">
        <w:rPr>
          <w:rFonts w:ascii="Lato" w:hAnsi="Lato"/>
          <w:sz w:val="22"/>
          <w:szCs w:val="22"/>
        </w:rPr>
        <w:t>, którzy otrzy</w:t>
      </w:r>
      <w:r w:rsidR="00252F66" w:rsidRPr="00B818B5">
        <w:rPr>
          <w:rFonts w:ascii="Lato" w:hAnsi="Lato"/>
          <w:sz w:val="22"/>
          <w:szCs w:val="22"/>
        </w:rPr>
        <w:t xml:space="preserve">mają certyfikat </w:t>
      </w:r>
      <w:r w:rsidR="00E8460F" w:rsidRPr="00B818B5">
        <w:rPr>
          <w:rFonts w:ascii="Lato" w:hAnsi="Lato"/>
          <w:sz w:val="22"/>
          <w:szCs w:val="22"/>
        </w:rPr>
        <w:t>ukończenia warsztat</w:t>
      </w:r>
      <w:r w:rsidR="009A2AD8" w:rsidRPr="00B818B5">
        <w:rPr>
          <w:rFonts w:ascii="Lato" w:hAnsi="Lato"/>
          <w:sz w:val="22"/>
          <w:szCs w:val="22"/>
        </w:rPr>
        <w:t>u</w:t>
      </w:r>
      <w:r w:rsidRPr="00B818B5">
        <w:rPr>
          <w:rFonts w:ascii="Lato" w:hAnsi="Lato"/>
          <w:sz w:val="22"/>
          <w:szCs w:val="22"/>
        </w:rPr>
        <w:t>. Rekrutacją grupy docelowej zajmuje się Zamawiający</w:t>
      </w:r>
      <w:bookmarkStart w:id="13" w:name="_Toc104469286"/>
      <w:r w:rsidR="00E334E3" w:rsidRPr="00B818B5">
        <w:rPr>
          <w:rFonts w:ascii="Lato" w:hAnsi="Lato"/>
          <w:sz w:val="22"/>
          <w:szCs w:val="22"/>
        </w:rPr>
        <w:t xml:space="preserve">, który każdorazowo, na każdy warsztat </w:t>
      </w:r>
      <w:r w:rsidR="00E133DE" w:rsidRPr="00B818B5">
        <w:rPr>
          <w:rFonts w:ascii="Lato" w:hAnsi="Lato"/>
          <w:sz w:val="22"/>
          <w:szCs w:val="22"/>
        </w:rPr>
        <w:t xml:space="preserve">osobno </w:t>
      </w:r>
      <w:r w:rsidR="00E334E3" w:rsidRPr="00B818B5">
        <w:rPr>
          <w:rFonts w:ascii="Lato" w:hAnsi="Lato"/>
          <w:sz w:val="22"/>
          <w:szCs w:val="22"/>
        </w:rPr>
        <w:t>przygotuje i przekaże Wykonawcy list</w:t>
      </w:r>
      <w:r w:rsidR="00E133DE" w:rsidRPr="00B818B5">
        <w:rPr>
          <w:rFonts w:ascii="Lato" w:hAnsi="Lato"/>
          <w:sz w:val="22"/>
          <w:szCs w:val="22"/>
        </w:rPr>
        <w:t>ę</w:t>
      </w:r>
      <w:r w:rsidR="00E334E3" w:rsidRPr="00B818B5">
        <w:rPr>
          <w:rFonts w:ascii="Lato" w:hAnsi="Lato"/>
          <w:sz w:val="22"/>
          <w:szCs w:val="22"/>
        </w:rPr>
        <w:t xml:space="preserve"> obecności z odpowiednim wyprzedzeniem uzgodnionym z Wykonawcą. </w:t>
      </w:r>
    </w:p>
    <w:p w14:paraId="665F05E8" w14:textId="3B4483A2" w:rsidR="00EC10D5" w:rsidRPr="00B818B5" w:rsidRDefault="00E133DE" w:rsidP="008F7F4D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Zamawiający zastrzega sobie prawo do zmiany listy uczestników warsztatu i przekazania tych zmian do Wykonawcy </w:t>
      </w:r>
      <w:r w:rsidR="008F7F4D">
        <w:rPr>
          <w:rFonts w:ascii="Lato" w:hAnsi="Lato"/>
          <w:sz w:val="22"/>
          <w:szCs w:val="22"/>
        </w:rPr>
        <w:t xml:space="preserve">najpóźniej na </w:t>
      </w:r>
      <w:r w:rsidR="001A7251" w:rsidRPr="00B818B5">
        <w:rPr>
          <w:rFonts w:ascii="Lato" w:hAnsi="Lato"/>
          <w:sz w:val="22"/>
          <w:szCs w:val="22"/>
        </w:rPr>
        <w:t xml:space="preserve">24 </w:t>
      </w:r>
      <w:r w:rsidR="00037D19" w:rsidRPr="00B818B5">
        <w:rPr>
          <w:rFonts w:ascii="Lato" w:hAnsi="Lato"/>
          <w:sz w:val="22"/>
          <w:szCs w:val="22"/>
        </w:rPr>
        <w:t xml:space="preserve">godziny </w:t>
      </w:r>
      <w:r w:rsidRPr="00B818B5">
        <w:rPr>
          <w:rFonts w:ascii="Lato" w:hAnsi="Lato"/>
          <w:sz w:val="22"/>
          <w:szCs w:val="22"/>
        </w:rPr>
        <w:t xml:space="preserve">przed rozpoczęciem pierwszego dnia </w:t>
      </w:r>
      <w:r w:rsidR="008F7F4D">
        <w:rPr>
          <w:rFonts w:ascii="Lato" w:hAnsi="Lato"/>
          <w:sz w:val="22"/>
          <w:szCs w:val="22"/>
        </w:rPr>
        <w:t xml:space="preserve">danego </w:t>
      </w:r>
      <w:r w:rsidRPr="00B818B5">
        <w:rPr>
          <w:rFonts w:ascii="Lato" w:hAnsi="Lato"/>
          <w:sz w:val="22"/>
          <w:szCs w:val="22"/>
        </w:rPr>
        <w:t xml:space="preserve">warsztatu. </w:t>
      </w:r>
    </w:p>
    <w:p w14:paraId="1672262E" w14:textId="1B8283E8" w:rsidR="009A686A" w:rsidRPr="00B818B5" w:rsidRDefault="009A686A" w:rsidP="008F7F4D">
      <w:pPr>
        <w:pStyle w:val="Nagwek3"/>
        <w:numPr>
          <w:ilvl w:val="0"/>
          <w:numId w:val="1"/>
        </w:numPr>
        <w:ind w:left="284" w:firstLine="1"/>
        <w:jc w:val="left"/>
        <w:rPr>
          <w:rFonts w:ascii="Lato" w:hAnsi="Lato" w:cs="Times New Roman"/>
          <w:sz w:val="22"/>
          <w:szCs w:val="22"/>
        </w:rPr>
      </w:pPr>
      <w:bookmarkStart w:id="14" w:name="_Toc220654647"/>
      <w:r w:rsidRPr="00B818B5">
        <w:rPr>
          <w:rFonts w:ascii="Lato" w:hAnsi="Lato" w:cs="Times New Roman"/>
          <w:sz w:val="22"/>
          <w:szCs w:val="22"/>
        </w:rPr>
        <w:lastRenderedPageBreak/>
        <w:t xml:space="preserve">Szczegółowy opis przedmiotu zamówienia </w:t>
      </w:r>
      <w:bookmarkEnd w:id="13"/>
      <w:bookmarkEnd w:id="14"/>
    </w:p>
    <w:p w14:paraId="342F6A16" w14:textId="77777777" w:rsidR="009A686A" w:rsidRPr="00B818B5" w:rsidRDefault="009A686A" w:rsidP="008F7F4D">
      <w:pPr>
        <w:spacing w:line="240" w:lineRule="auto"/>
        <w:ind w:left="0" w:firstLine="1"/>
        <w:jc w:val="left"/>
        <w:rPr>
          <w:rFonts w:ascii="Lato" w:eastAsia="Times New Roman" w:hAnsi="Lato"/>
          <w:b/>
          <w:sz w:val="22"/>
          <w:szCs w:val="22"/>
          <w:lang w:eastAsia="pl-PL"/>
        </w:rPr>
      </w:pPr>
      <w:r w:rsidRPr="00B818B5">
        <w:rPr>
          <w:rFonts w:ascii="Lato" w:hAnsi="Lato"/>
          <w:b/>
          <w:sz w:val="22"/>
          <w:szCs w:val="22"/>
        </w:rPr>
        <w:t>W ramach zamówienia Wykonawca:</w:t>
      </w:r>
    </w:p>
    <w:p w14:paraId="6A471E67" w14:textId="2F1C4022" w:rsidR="00E334E3" w:rsidRPr="00B818B5" w:rsidRDefault="00E334E3" w:rsidP="008F7F4D">
      <w:pPr>
        <w:pStyle w:val="Akapitzlist"/>
        <w:numPr>
          <w:ilvl w:val="0"/>
          <w:numId w:val="6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 xml:space="preserve">przygotuje, zorganizuje, opracuje i zrealizuje cykl warsztatów zgodnie z </w:t>
      </w:r>
      <w:r w:rsidR="008F7F4D">
        <w:rPr>
          <w:rFonts w:ascii="Lato" w:eastAsia="Times New Roman" w:hAnsi="Lato" w:cs="Times New Roman"/>
          <w:sz w:val="22"/>
          <w:szCs w:val="22"/>
          <w:lang w:eastAsia="pl-PL"/>
        </w:rPr>
        <w:t>U</w:t>
      </w: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>mową</w:t>
      </w:r>
      <w:r w:rsidR="00BF4293">
        <w:rPr>
          <w:rFonts w:ascii="Lato" w:eastAsia="Times New Roman" w:hAnsi="Lato" w:cs="Times New Roman"/>
          <w:sz w:val="22"/>
          <w:szCs w:val="22"/>
          <w:lang w:eastAsia="pl-PL"/>
        </w:rPr>
        <w:t xml:space="preserve">, </w:t>
      </w:r>
      <w:r w:rsidR="00705FC2">
        <w:rPr>
          <w:rFonts w:ascii="Lato" w:eastAsia="Times New Roman" w:hAnsi="Lato" w:cs="Times New Roman"/>
          <w:sz w:val="22"/>
          <w:szCs w:val="22"/>
          <w:lang w:eastAsia="pl-PL"/>
        </w:rPr>
        <w:t xml:space="preserve">scenariuszem </w:t>
      </w:r>
      <w:r w:rsidR="00BF4293">
        <w:rPr>
          <w:rFonts w:ascii="Lato" w:eastAsia="Times New Roman" w:hAnsi="Lato" w:cs="Times New Roman"/>
          <w:sz w:val="22"/>
          <w:szCs w:val="22"/>
          <w:lang w:eastAsia="pl-PL"/>
        </w:rPr>
        <w:t xml:space="preserve">i </w:t>
      </w:r>
      <w:r w:rsidR="00475F2C">
        <w:rPr>
          <w:rFonts w:ascii="Lato" w:eastAsia="Times New Roman" w:hAnsi="Lato" w:cs="Times New Roman"/>
          <w:sz w:val="22"/>
          <w:szCs w:val="22"/>
          <w:lang w:eastAsia="pl-PL"/>
        </w:rPr>
        <w:t>ustale</w:t>
      </w:r>
      <w:r w:rsidR="00BF4293">
        <w:rPr>
          <w:rFonts w:ascii="Lato" w:eastAsia="Times New Roman" w:hAnsi="Lato" w:cs="Times New Roman"/>
          <w:sz w:val="22"/>
          <w:szCs w:val="22"/>
          <w:lang w:eastAsia="pl-PL"/>
        </w:rPr>
        <w:t>niami poczynionymi z Zamawiającym</w:t>
      </w: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>;</w:t>
      </w:r>
    </w:p>
    <w:p w14:paraId="361A5E9A" w14:textId="015AAD04" w:rsidR="001F3533" w:rsidRDefault="001F3533" w:rsidP="008F7F4D">
      <w:pPr>
        <w:pStyle w:val="Akapitzlist"/>
        <w:numPr>
          <w:ilvl w:val="0"/>
          <w:numId w:val="6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 xml:space="preserve">zadba o zapewnienie usługi hotelarsko-gastronomicznej; </w:t>
      </w:r>
    </w:p>
    <w:p w14:paraId="4142594D" w14:textId="77777777" w:rsidR="00F21224" w:rsidRPr="00B818B5" w:rsidRDefault="009A686A" w:rsidP="008F7F4D">
      <w:pPr>
        <w:pStyle w:val="Akapitzlist"/>
        <w:numPr>
          <w:ilvl w:val="0"/>
          <w:numId w:val="6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>opracuje i uzgodni z Zamawiającym plan działania</w:t>
      </w:r>
      <w:r w:rsidR="005F2D9D" w:rsidRPr="00B818B5">
        <w:rPr>
          <w:rFonts w:ascii="Lato" w:eastAsia="Times New Roman" w:hAnsi="Lato" w:cs="Times New Roman"/>
          <w:sz w:val="22"/>
          <w:szCs w:val="22"/>
          <w:lang w:eastAsia="pl-PL"/>
        </w:rPr>
        <w:t>, czyli</w:t>
      </w: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 xml:space="preserve">: </w:t>
      </w:r>
    </w:p>
    <w:p w14:paraId="7677B02C" w14:textId="77777777" w:rsidR="00F21224" w:rsidRPr="00B818B5" w:rsidRDefault="009A686A" w:rsidP="008F7F4D">
      <w:pPr>
        <w:pStyle w:val="Akapitzlist"/>
        <w:numPr>
          <w:ilvl w:val="0"/>
          <w:numId w:val="19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 xml:space="preserve">koncepcję metodologiczną cyklu warsztatów; </w:t>
      </w:r>
    </w:p>
    <w:p w14:paraId="099497CF" w14:textId="7A398ECA" w:rsidR="00F21224" w:rsidRPr="00B818B5" w:rsidRDefault="009A686A" w:rsidP="008F7F4D">
      <w:pPr>
        <w:pStyle w:val="Akapitzlist"/>
        <w:numPr>
          <w:ilvl w:val="0"/>
          <w:numId w:val="19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  <w:lang w:eastAsia="pl-PL"/>
        </w:rPr>
        <w:t>scenariusze</w:t>
      </w:r>
      <w:r w:rsidR="00525B08">
        <w:rPr>
          <w:rFonts w:ascii="Lato" w:eastAsia="Times New Roman" w:hAnsi="Lato" w:cs="Times New Roman"/>
          <w:sz w:val="22"/>
          <w:szCs w:val="22"/>
          <w:lang w:eastAsia="pl-PL"/>
        </w:rPr>
        <w:t xml:space="preserve"> warsztatów</w:t>
      </w:r>
      <w:r w:rsidRPr="00422CE5">
        <w:rPr>
          <w:rFonts w:ascii="Lato" w:hAnsi="Lato" w:cs="Times New Roman"/>
          <w:sz w:val="22"/>
          <w:szCs w:val="22"/>
        </w:rPr>
        <w:t>;</w:t>
      </w:r>
      <w:r w:rsidRPr="00525B08">
        <w:rPr>
          <w:rFonts w:ascii="Lato" w:hAnsi="Lato" w:cs="Times New Roman"/>
          <w:sz w:val="22"/>
          <w:szCs w:val="22"/>
        </w:rPr>
        <w:t xml:space="preserve"> </w:t>
      </w:r>
    </w:p>
    <w:p w14:paraId="582DD4A6" w14:textId="77777777" w:rsidR="00F21224" w:rsidRPr="00B818B5" w:rsidRDefault="009A686A" w:rsidP="008F7F4D">
      <w:pPr>
        <w:pStyle w:val="Akapitzlist"/>
        <w:numPr>
          <w:ilvl w:val="0"/>
          <w:numId w:val="19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harmonogram cyklu warsztatów i pozostałe wszystkie materiały dydaktyczne, które są niezbędne do realizacji cyklu warsztatów;</w:t>
      </w:r>
      <w:r w:rsidR="005F2D9D" w:rsidRPr="00B818B5">
        <w:rPr>
          <w:rFonts w:ascii="Lato" w:hAnsi="Lato" w:cs="Times New Roman"/>
          <w:sz w:val="22"/>
          <w:szCs w:val="22"/>
        </w:rPr>
        <w:t xml:space="preserve"> </w:t>
      </w:r>
    </w:p>
    <w:p w14:paraId="1A058A63" w14:textId="78FFD89C" w:rsidR="009A686A" w:rsidRPr="00B818B5" w:rsidRDefault="005F2D9D" w:rsidP="008F7F4D">
      <w:pPr>
        <w:pStyle w:val="Akapitzlist"/>
        <w:numPr>
          <w:ilvl w:val="0"/>
          <w:numId w:val="19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plan działania </w:t>
      </w:r>
      <w:r w:rsidR="00A22D14">
        <w:rPr>
          <w:rFonts w:ascii="Lato" w:hAnsi="Lato" w:cs="Times New Roman"/>
          <w:sz w:val="22"/>
          <w:szCs w:val="22"/>
        </w:rPr>
        <w:t>musi zostać</w:t>
      </w:r>
      <w:r w:rsidR="00A22D14" w:rsidRPr="00B818B5">
        <w:rPr>
          <w:rFonts w:ascii="Lato" w:hAnsi="Lato" w:cs="Times New Roman"/>
          <w:sz w:val="22"/>
          <w:szCs w:val="22"/>
        </w:rPr>
        <w:t xml:space="preserve"> </w:t>
      </w:r>
      <w:r w:rsidRPr="00B818B5">
        <w:rPr>
          <w:rFonts w:ascii="Lato" w:hAnsi="Lato" w:cs="Times New Roman"/>
          <w:sz w:val="22"/>
          <w:szCs w:val="22"/>
        </w:rPr>
        <w:t xml:space="preserve">zaakceptowany przez Zamawiającego nie później niż 10 dni roboczych od dnia </w:t>
      </w:r>
      <w:r w:rsidR="00A22D14">
        <w:rPr>
          <w:rFonts w:ascii="Lato" w:hAnsi="Lato" w:cs="Times New Roman"/>
          <w:sz w:val="22"/>
          <w:szCs w:val="22"/>
        </w:rPr>
        <w:t>zawarcia</w:t>
      </w:r>
      <w:r w:rsidR="00A22D14" w:rsidRPr="00B818B5">
        <w:rPr>
          <w:rFonts w:ascii="Lato" w:hAnsi="Lato" w:cs="Times New Roman"/>
          <w:sz w:val="22"/>
          <w:szCs w:val="22"/>
        </w:rPr>
        <w:t xml:space="preserve"> </w:t>
      </w:r>
      <w:r w:rsidR="00A22D14">
        <w:rPr>
          <w:rFonts w:ascii="Lato" w:hAnsi="Lato" w:cs="Times New Roman"/>
          <w:sz w:val="22"/>
          <w:szCs w:val="22"/>
        </w:rPr>
        <w:t>U</w:t>
      </w:r>
      <w:r w:rsidRPr="00B818B5">
        <w:rPr>
          <w:rFonts w:ascii="Lato" w:hAnsi="Lato" w:cs="Times New Roman"/>
          <w:sz w:val="22"/>
          <w:szCs w:val="22"/>
        </w:rPr>
        <w:t>mowy</w:t>
      </w:r>
      <w:r w:rsidR="00A22D14">
        <w:rPr>
          <w:rFonts w:ascii="Lato" w:hAnsi="Lato" w:cs="Times New Roman"/>
          <w:sz w:val="22"/>
          <w:szCs w:val="22"/>
        </w:rPr>
        <w:t>;</w:t>
      </w:r>
    </w:p>
    <w:p w14:paraId="619ABAE0" w14:textId="3314015D" w:rsidR="009A686A" w:rsidRPr="00B818B5" w:rsidRDefault="009A686A" w:rsidP="008F7F4D">
      <w:pPr>
        <w:pStyle w:val="Akapitzlist"/>
        <w:numPr>
          <w:ilvl w:val="0"/>
          <w:numId w:val="6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opracuje kompleksowy pakiet </w:t>
      </w:r>
      <w:r w:rsidR="00E334E3" w:rsidRPr="00B818B5">
        <w:rPr>
          <w:rFonts w:ascii="Lato" w:hAnsi="Lato" w:cs="Times New Roman"/>
          <w:sz w:val="22"/>
          <w:szCs w:val="22"/>
        </w:rPr>
        <w:t xml:space="preserve">szkoleniowy </w:t>
      </w:r>
      <w:r w:rsidRPr="00B818B5">
        <w:rPr>
          <w:rFonts w:ascii="Lato" w:hAnsi="Lato" w:cs="Times New Roman"/>
          <w:sz w:val="22"/>
          <w:szCs w:val="22"/>
        </w:rPr>
        <w:t xml:space="preserve">dla uczestników cyklu warsztatów, które przygotują ich do </w:t>
      </w:r>
      <w:r w:rsidR="00E334E3" w:rsidRPr="00B818B5">
        <w:rPr>
          <w:rFonts w:ascii="Lato" w:hAnsi="Lato" w:cs="Times New Roman"/>
          <w:sz w:val="22"/>
          <w:szCs w:val="22"/>
        </w:rPr>
        <w:t>profesjonalnej obsługi klienta w różnych kanałach kontaktu</w:t>
      </w:r>
      <w:r w:rsidR="00B93316" w:rsidRPr="00B818B5">
        <w:rPr>
          <w:rFonts w:ascii="Lato" w:hAnsi="Lato" w:cs="Times New Roman"/>
          <w:sz w:val="22"/>
          <w:szCs w:val="22"/>
        </w:rPr>
        <w:t xml:space="preserve"> (bezpośredni, telefoniczny)</w:t>
      </w:r>
      <w:r w:rsidR="00E334E3" w:rsidRPr="00B818B5">
        <w:rPr>
          <w:rFonts w:ascii="Lato" w:hAnsi="Lato" w:cs="Times New Roman"/>
          <w:sz w:val="22"/>
          <w:szCs w:val="22"/>
        </w:rPr>
        <w:t>,</w:t>
      </w:r>
      <w:r w:rsidR="00697803" w:rsidRPr="00B818B5">
        <w:rPr>
          <w:rFonts w:ascii="Lato" w:hAnsi="Lato" w:cs="Times New Roman"/>
          <w:sz w:val="22"/>
          <w:szCs w:val="22"/>
        </w:rPr>
        <w:t xml:space="preserve"> </w:t>
      </w:r>
      <w:r w:rsidR="00E334E3" w:rsidRPr="00B818B5">
        <w:rPr>
          <w:rFonts w:ascii="Lato" w:hAnsi="Lato" w:cs="Times New Roman"/>
          <w:sz w:val="22"/>
          <w:szCs w:val="22"/>
        </w:rPr>
        <w:t xml:space="preserve"> rozwiną kompetencje związane z komunikacją</w:t>
      </w:r>
      <w:r w:rsidR="009A2AD8" w:rsidRPr="00B818B5">
        <w:rPr>
          <w:rFonts w:ascii="Lato" w:hAnsi="Lato" w:cs="Times New Roman"/>
          <w:sz w:val="22"/>
          <w:szCs w:val="22"/>
        </w:rPr>
        <w:t>, asertywnością</w:t>
      </w:r>
      <w:r w:rsidR="00E334E3" w:rsidRPr="00B818B5">
        <w:rPr>
          <w:rFonts w:ascii="Lato" w:hAnsi="Lato" w:cs="Times New Roman"/>
          <w:sz w:val="22"/>
          <w:szCs w:val="22"/>
        </w:rPr>
        <w:t xml:space="preserve"> oraz radzenia sobie w sytuacjach kryzysowych</w:t>
      </w:r>
      <w:r w:rsidRPr="00B818B5">
        <w:rPr>
          <w:rFonts w:ascii="Lato" w:hAnsi="Lato" w:cs="Times New Roman"/>
          <w:sz w:val="22"/>
          <w:szCs w:val="22"/>
        </w:rPr>
        <w:t>;</w:t>
      </w:r>
    </w:p>
    <w:p w14:paraId="08000516" w14:textId="66E7332D" w:rsidR="009A686A" w:rsidRPr="00B818B5" w:rsidRDefault="009A686A" w:rsidP="008F7F4D">
      <w:pPr>
        <w:pStyle w:val="Akapitzlist"/>
        <w:numPr>
          <w:ilvl w:val="0"/>
          <w:numId w:val="6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przygotuje zaproszenia</w:t>
      </w:r>
      <w:r w:rsidR="00037D19" w:rsidRPr="00B818B5">
        <w:rPr>
          <w:rFonts w:ascii="Lato" w:hAnsi="Lato" w:cs="Times New Roman"/>
          <w:sz w:val="22"/>
          <w:szCs w:val="22"/>
        </w:rPr>
        <w:t xml:space="preserve"> według wzoru przekazanego przez Zamawiającego.</w:t>
      </w:r>
      <w:r w:rsidRPr="00B818B5">
        <w:rPr>
          <w:rFonts w:ascii="Lato" w:hAnsi="Lato" w:cs="Times New Roman"/>
          <w:sz w:val="22"/>
          <w:szCs w:val="22"/>
        </w:rPr>
        <w:t xml:space="preserve"> </w:t>
      </w:r>
      <w:r w:rsidR="00037D19" w:rsidRPr="00B818B5">
        <w:rPr>
          <w:rFonts w:ascii="Lato" w:hAnsi="Lato" w:cs="Times New Roman"/>
          <w:sz w:val="22"/>
          <w:szCs w:val="22"/>
        </w:rPr>
        <w:t>Zapewni</w:t>
      </w:r>
      <w:r w:rsidRPr="00B818B5">
        <w:rPr>
          <w:rFonts w:ascii="Lato" w:hAnsi="Lato" w:cs="Times New Roman"/>
          <w:sz w:val="22"/>
          <w:szCs w:val="22"/>
        </w:rPr>
        <w:t xml:space="preserve"> zaproszenie uczestników cyklu warsztatów oraz poinfor</w:t>
      </w:r>
      <w:r w:rsidR="00037D19" w:rsidRPr="00B818B5">
        <w:rPr>
          <w:rFonts w:ascii="Lato" w:hAnsi="Lato" w:cs="Times New Roman"/>
          <w:sz w:val="22"/>
          <w:szCs w:val="22"/>
        </w:rPr>
        <w:t>muje</w:t>
      </w:r>
      <w:r w:rsidRPr="00B818B5">
        <w:rPr>
          <w:rFonts w:ascii="Lato" w:hAnsi="Lato" w:cs="Times New Roman"/>
          <w:sz w:val="22"/>
          <w:szCs w:val="22"/>
        </w:rPr>
        <w:t xml:space="preserve"> ich o agendzie, organizacji i tematyce cyklu;</w:t>
      </w:r>
      <w:r w:rsidR="005F2D9D" w:rsidRPr="00B818B5">
        <w:rPr>
          <w:rFonts w:ascii="Lato" w:hAnsi="Lato" w:cs="Times New Roman"/>
          <w:sz w:val="22"/>
          <w:szCs w:val="22"/>
        </w:rPr>
        <w:t xml:space="preserve"> zaproszenia do uczestników wysyła Wykonawca nie później niż 10 dni roboczych przed rozpoczęciem warsztatu</w:t>
      </w:r>
      <w:r w:rsidR="00A22D14">
        <w:rPr>
          <w:rFonts w:ascii="Lato" w:hAnsi="Lato" w:cs="Times New Roman"/>
          <w:sz w:val="22"/>
          <w:szCs w:val="22"/>
        </w:rPr>
        <w:t>;</w:t>
      </w:r>
    </w:p>
    <w:p w14:paraId="10E54365" w14:textId="61EC5324" w:rsidR="00D04A5F" w:rsidRPr="00B818B5" w:rsidRDefault="003A40C6" w:rsidP="008F7F4D">
      <w:pPr>
        <w:pStyle w:val="Akapitzlist"/>
        <w:numPr>
          <w:ilvl w:val="0"/>
          <w:numId w:val="6"/>
        </w:numPr>
        <w:jc w:val="left"/>
        <w:rPr>
          <w:rFonts w:ascii="Lato" w:eastAsia="Times New Roman" w:hAnsi="Lato" w:cs="Times New Roman"/>
          <w:sz w:val="22"/>
          <w:szCs w:val="22"/>
        </w:rPr>
      </w:pPr>
      <w:r w:rsidRPr="00B818B5">
        <w:rPr>
          <w:rFonts w:ascii="Lato" w:eastAsia="Times New Roman" w:hAnsi="Lato" w:cs="Times New Roman"/>
          <w:sz w:val="22"/>
          <w:szCs w:val="22"/>
        </w:rPr>
        <w:t>o</w:t>
      </w:r>
      <w:r w:rsidR="00E057AE" w:rsidRPr="00B818B5">
        <w:rPr>
          <w:rFonts w:ascii="Lato" w:eastAsia="Times New Roman" w:hAnsi="Lato" w:cs="Times New Roman"/>
          <w:sz w:val="22"/>
          <w:szCs w:val="22"/>
        </w:rPr>
        <w:t>pracuje, uzgodni</w:t>
      </w:r>
      <w:r w:rsidR="009A686A" w:rsidRPr="00B818B5">
        <w:rPr>
          <w:rFonts w:ascii="Lato" w:eastAsia="Times New Roman" w:hAnsi="Lato" w:cs="Times New Roman"/>
          <w:sz w:val="22"/>
          <w:szCs w:val="22"/>
        </w:rPr>
        <w:t xml:space="preserve"> z Zamawiającym i dostarczy </w:t>
      </w:r>
      <w:r w:rsidR="009A2AD8" w:rsidRPr="00B818B5">
        <w:rPr>
          <w:rFonts w:ascii="Lato" w:eastAsia="Times New Roman" w:hAnsi="Lato" w:cs="Times New Roman"/>
          <w:sz w:val="22"/>
          <w:szCs w:val="22"/>
        </w:rPr>
        <w:t xml:space="preserve">uczestnikom </w:t>
      </w:r>
      <w:r w:rsidR="00A22D14" w:rsidRPr="00B818B5">
        <w:rPr>
          <w:rFonts w:ascii="Lato" w:eastAsia="Times New Roman" w:hAnsi="Lato" w:cs="Times New Roman"/>
          <w:sz w:val="22"/>
          <w:szCs w:val="22"/>
        </w:rPr>
        <w:t xml:space="preserve">warsztatów </w:t>
      </w:r>
      <w:r w:rsidR="009A686A" w:rsidRPr="00B818B5">
        <w:rPr>
          <w:rFonts w:ascii="Lato" w:eastAsia="Times New Roman" w:hAnsi="Lato" w:cs="Times New Roman"/>
          <w:sz w:val="22"/>
          <w:szCs w:val="22"/>
        </w:rPr>
        <w:t xml:space="preserve">materiały </w:t>
      </w:r>
      <w:r w:rsidR="00D623DF" w:rsidRPr="00B818B5">
        <w:rPr>
          <w:rFonts w:ascii="Lato" w:eastAsia="Times New Roman" w:hAnsi="Lato" w:cs="Times New Roman"/>
          <w:sz w:val="22"/>
          <w:szCs w:val="22"/>
        </w:rPr>
        <w:t>w formie papierowej</w:t>
      </w:r>
      <w:r w:rsidR="00E36497" w:rsidRPr="00B818B5">
        <w:rPr>
          <w:rFonts w:ascii="Lato" w:eastAsia="Times New Roman" w:hAnsi="Lato" w:cs="Times New Roman"/>
          <w:sz w:val="22"/>
          <w:szCs w:val="22"/>
        </w:rPr>
        <w:t>.</w:t>
      </w:r>
      <w:r w:rsidR="005F2D9D" w:rsidRPr="00B818B5">
        <w:rPr>
          <w:rFonts w:ascii="Lato" w:eastAsia="Times New Roman" w:hAnsi="Lato" w:cs="Times New Roman"/>
          <w:sz w:val="22"/>
          <w:szCs w:val="22"/>
        </w:rPr>
        <w:t xml:space="preserve"> </w:t>
      </w:r>
    </w:p>
    <w:p w14:paraId="498B7F58" w14:textId="423E7727" w:rsidR="009A686A" w:rsidRPr="00B818B5" w:rsidRDefault="005F2D9D" w:rsidP="008F7F4D">
      <w:pPr>
        <w:spacing w:line="240" w:lineRule="auto"/>
        <w:ind w:left="0" w:firstLine="0"/>
        <w:jc w:val="left"/>
        <w:rPr>
          <w:rFonts w:ascii="Lato" w:eastAsia="Times New Roman" w:hAnsi="Lato"/>
          <w:sz w:val="22"/>
          <w:szCs w:val="22"/>
        </w:rPr>
      </w:pPr>
      <w:r w:rsidRPr="00B818B5">
        <w:rPr>
          <w:rFonts w:ascii="Lato" w:eastAsia="Times New Roman" w:hAnsi="Lato"/>
          <w:sz w:val="22"/>
          <w:szCs w:val="22"/>
        </w:rPr>
        <w:t xml:space="preserve">Wszelkie </w:t>
      </w:r>
      <w:r w:rsidR="00D623DF" w:rsidRPr="00B818B5">
        <w:rPr>
          <w:rFonts w:ascii="Lato" w:eastAsia="Times New Roman" w:hAnsi="Lato"/>
          <w:sz w:val="22"/>
          <w:szCs w:val="22"/>
        </w:rPr>
        <w:t xml:space="preserve">wymienione wyżej produkty i </w:t>
      </w:r>
      <w:r w:rsidRPr="00B818B5">
        <w:rPr>
          <w:rFonts w:ascii="Lato" w:eastAsia="Times New Roman" w:hAnsi="Lato"/>
          <w:sz w:val="22"/>
          <w:szCs w:val="22"/>
        </w:rPr>
        <w:t>materiały m</w:t>
      </w:r>
      <w:r w:rsidR="00A22D14">
        <w:rPr>
          <w:rFonts w:ascii="Lato" w:eastAsia="Times New Roman" w:hAnsi="Lato"/>
          <w:sz w:val="22"/>
          <w:szCs w:val="22"/>
        </w:rPr>
        <w:t>uszą</w:t>
      </w:r>
      <w:r w:rsidRPr="00B818B5">
        <w:rPr>
          <w:rFonts w:ascii="Lato" w:eastAsia="Times New Roman" w:hAnsi="Lato"/>
          <w:sz w:val="22"/>
          <w:szCs w:val="22"/>
        </w:rPr>
        <w:t xml:space="preserve"> być zaakceptowane przez Zamawiającego nie później niż 10 dni roboczych</w:t>
      </w:r>
      <w:r w:rsidR="00D04A5F" w:rsidRPr="00B818B5">
        <w:rPr>
          <w:rFonts w:ascii="Lato" w:eastAsia="Times New Roman" w:hAnsi="Lato"/>
          <w:sz w:val="22"/>
          <w:szCs w:val="22"/>
        </w:rPr>
        <w:t xml:space="preserve"> </w:t>
      </w:r>
      <w:r w:rsidRPr="00B818B5">
        <w:rPr>
          <w:rFonts w:ascii="Lato" w:eastAsia="Times New Roman" w:hAnsi="Lato"/>
          <w:sz w:val="22"/>
          <w:szCs w:val="22"/>
        </w:rPr>
        <w:t xml:space="preserve">przed rozpoczęciem pierwszego warsztatu. </w:t>
      </w:r>
    </w:p>
    <w:p w14:paraId="07A1361A" w14:textId="1D9880F8" w:rsidR="009A686A" w:rsidRPr="00B818B5" w:rsidRDefault="009A686A" w:rsidP="008F7F4D">
      <w:pPr>
        <w:spacing w:line="240" w:lineRule="auto"/>
        <w:ind w:left="0" w:firstLine="1"/>
        <w:jc w:val="left"/>
        <w:rPr>
          <w:rFonts w:ascii="Lato" w:hAnsi="Lato"/>
          <w:b/>
          <w:sz w:val="22"/>
          <w:szCs w:val="22"/>
          <w:u w:val="single"/>
        </w:rPr>
      </w:pPr>
      <w:bookmarkStart w:id="15" w:name="_Hlk219470614"/>
      <w:r w:rsidRPr="00B818B5">
        <w:rPr>
          <w:rFonts w:ascii="Lato" w:hAnsi="Lato"/>
          <w:b/>
          <w:sz w:val="22"/>
          <w:szCs w:val="22"/>
        </w:rPr>
        <w:t xml:space="preserve">Tematyka, metodologia i techniki </w:t>
      </w:r>
      <w:r w:rsidR="00254C85">
        <w:rPr>
          <w:rFonts w:ascii="Lato" w:hAnsi="Lato"/>
          <w:b/>
          <w:sz w:val="22"/>
          <w:szCs w:val="22"/>
        </w:rPr>
        <w:t xml:space="preserve">warsztatowe </w:t>
      </w:r>
      <w:r w:rsidRPr="00B818B5">
        <w:rPr>
          <w:rFonts w:ascii="Lato" w:hAnsi="Lato"/>
          <w:b/>
          <w:sz w:val="22"/>
          <w:szCs w:val="22"/>
        </w:rPr>
        <w:t xml:space="preserve"> muszą zapewnić </w:t>
      </w:r>
      <w:r w:rsidR="00E334E3" w:rsidRPr="00B818B5">
        <w:rPr>
          <w:rFonts w:ascii="Lato" w:hAnsi="Lato"/>
          <w:b/>
          <w:sz w:val="22"/>
          <w:szCs w:val="22"/>
        </w:rPr>
        <w:t>przygotowanie uczestników i rozwój kompetencji</w:t>
      </w:r>
      <w:r w:rsidRPr="00B818B5">
        <w:rPr>
          <w:rFonts w:ascii="Lato" w:hAnsi="Lato"/>
          <w:b/>
          <w:sz w:val="22"/>
          <w:szCs w:val="22"/>
        </w:rPr>
        <w:t xml:space="preserve"> w </w:t>
      </w:r>
      <w:r w:rsidR="00840557" w:rsidRPr="00B818B5">
        <w:rPr>
          <w:rFonts w:ascii="Lato" w:hAnsi="Lato"/>
          <w:b/>
          <w:sz w:val="22"/>
          <w:szCs w:val="22"/>
        </w:rPr>
        <w:t xml:space="preserve">zakresie </w:t>
      </w:r>
      <w:r w:rsidR="00A22D14">
        <w:rPr>
          <w:rFonts w:ascii="Lato" w:hAnsi="Lato"/>
          <w:b/>
          <w:sz w:val="22"/>
          <w:szCs w:val="22"/>
        </w:rPr>
        <w:t>p</w:t>
      </w:r>
      <w:r w:rsidR="00840557" w:rsidRPr="00B818B5">
        <w:rPr>
          <w:rFonts w:ascii="Lato" w:hAnsi="Lato"/>
          <w:b/>
          <w:sz w:val="22"/>
          <w:szCs w:val="22"/>
        </w:rPr>
        <w:t>rofesjonalnej obsługi klienta</w:t>
      </w:r>
      <w:r w:rsidR="00D56538" w:rsidRPr="00B818B5">
        <w:rPr>
          <w:rFonts w:ascii="Lato" w:hAnsi="Lato"/>
          <w:b/>
          <w:sz w:val="22"/>
          <w:szCs w:val="22"/>
        </w:rPr>
        <w:t>.</w:t>
      </w:r>
      <w:r w:rsidRPr="00B818B5">
        <w:rPr>
          <w:rFonts w:ascii="Lato" w:hAnsi="Lato"/>
          <w:b/>
          <w:sz w:val="22"/>
          <w:szCs w:val="22"/>
        </w:rPr>
        <w:t xml:space="preserve"> </w:t>
      </w:r>
    </w:p>
    <w:bookmarkEnd w:id="15"/>
    <w:p w14:paraId="6517BC72" w14:textId="698AA14A" w:rsidR="00FE580D" w:rsidRPr="00B818B5" w:rsidRDefault="00254C85" w:rsidP="008F7F4D">
      <w:pPr>
        <w:spacing w:line="240" w:lineRule="auto"/>
        <w:ind w:left="0" w:firstLine="0"/>
        <w:jc w:val="left"/>
        <w:rPr>
          <w:rFonts w:ascii="Lato" w:hAnsi="Lato"/>
          <w:bCs/>
          <w:sz w:val="22"/>
          <w:szCs w:val="22"/>
        </w:rPr>
      </w:pPr>
      <w:r w:rsidRPr="00254C85">
        <w:rPr>
          <w:rFonts w:ascii="Lato" w:hAnsi="Lato"/>
          <w:bCs/>
          <w:sz w:val="22"/>
          <w:szCs w:val="22"/>
        </w:rPr>
        <w:t>Wykonawca zobowiązany jest</w:t>
      </w:r>
      <w:r w:rsidR="0073684F">
        <w:rPr>
          <w:rFonts w:ascii="Lato" w:hAnsi="Lato"/>
          <w:bCs/>
          <w:sz w:val="22"/>
          <w:szCs w:val="22"/>
        </w:rPr>
        <w:t xml:space="preserve"> również</w:t>
      </w:r>
      <w:r w:rsidRPr="00254C85">
        <w:rPr>
          <w:rFonts w:ascii="Lato" w:hAnsi="Lato"/>
          <w:bCs/>
          <w:sz w:val="22"/>
          <w:szCs w:val="22"/>
        </w:rPr>
        <w:t>, na wezwanie Zamawiającego, przedstawić dokumenty potwierdzające wysokość poniesionych kosztów noclegów, np. faktury pro forma, rachunki hotelowe, potwierdzenia przelewów lub zestawienie rozliczeniowe.</w:t>
      </w:r>
      <w:r>
        <w:rPr>
          <w:rFonts w:ascii="Lato" w:hAnsi="Lato"/>
          <w:bCs/>
          <w:sz w:val="22"/>
          <w:szCs w:val="22"/>
        </w:rPr>
        <w:t xml:space="preserve"> Koszt jednego noclegu na osobę, bez wyżywienia</w:t>
      </w:r>
      <w:r w:rsidR="006A6031">
        <w:rPr>
          <w:rFonts w:ascii="Lato" w:hAnsi="Lato"/>
          <w:bCs/>
          <w:sz w:val="22"/>
          <w:szCs w:val="22"/>
        </w:rPr>
        <w:t>,</w:t>
      </w:r>
      <w:r>
        <w:rPr>
          <w:rFonts w:ascii="Lato" w:hAnsi="Lato"/>
          <w:bCs/>
          <w:sz w:val="22"/>
          <w:szCs w:val="22"/>
        </w:rPr>
        <w:t xml:space="preserve"> nie może przekroczyć 300 zł. </w:t>
      </w:r>
    </w:p>
    <w:p w14:paraId="5947C8EC" w14:textId="77777777" w:rsidR="00FE580D" w:rsidRPr="00B818B5" w:rsidRDefault="00FE580D" w:rsidP="008F7F4D">
      <w:pPr>
        <w:spacing w:line="240" w:lineRule="auto"/>
        <w:ind w:left="0" w:firstLine="1"/>
        <w:jc w:val="left"/>
        <w:rPr>
          <w:rFonts w:ascii="Lato" w:hAnsi="Lato"/>
          <w:b/>
          <w:sz w:val="22"/>
          <w:szCs w:val="22"/>
          <w:u w:val="single"/>
        </w:rPr>
      </w:pPr>
      <w:r w:rsidRPr="00B818B5">
        <w:rPr>
          <w:rFonts w:ascii="Lato" w:hAnsi="Lato"/>
          <w:b/>
          <w:sz w:val="22"/>
          <w:szCs w:val="22"/>
        </w:rPr>
        <w:t xml:space="preserve">Wykonawca zapewni realizację warsztatu, który obejmuje następujące moduły:  </w:t>
      </w:r>
    </w:p>
    <w:p w14:paraId="31F3FDB2" w14:textId="2F464132" w:rsidR="00FE580D" w:rsidRPr="00B818B5" w:rsidRDefault="00FE580D" w:rsidP="008F7F4D">
      <w:pPr>
        <w:spacing w:line="240" w:lineRule="auto"/>
        <w:ind w:left="0" w:firstLine="0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>emisja głosu, efektywna komunikacja, dopasowanie komunikacji do persony</w:t>
      </w:r>
      <w:r w:rsidR="00525B08">
        <w:rPr>
          <w:rFonts w:ascii="Lato" w:hAnsi="Lato"/>
          <w:bCs/>
          <w:sz w:val="22"/>
          <w:szCs w:val="22"/>
        </w:rPr>
        <w:t>,</w:t>
      </w:r>
      <w:r w:rsidRPr="00B818B5">
        <w:rPr>
          <w:rFonts w:ascii="Lato" w:hAnsi="Lato"/>
          <w:bCs/>
          <w:sz w:val="22"/>
          <w:szCs w:val="22"/>
        </w:rPr>
        <w:t xml:space="preserve"> </w:t>
      </w:r>
      <w:r w:rsidR="00E60BDE">
        <w:rPr>
          <w:rFonts w:ascii="Lato" w:hAnsi="Lato"/>
          <w:bCs/>
          <w:sz w:val="22"/>
          <w:szCs w:val="22"/>
        </w:rPr>
        <w:t xml:space="preserve">standardy obsługi </w:t>
      </w:r>
      <w:r w:rsidRPr="00B818B5">
        <w:rPr>
          <w:rFonts w:ascii="Lato" w:hAnsi="Lato"/>
          <w:bCs/>
          <w:sz w:val="22"/>
          <w:szCs w:val="22"/>
        </w:rPr>
        <w:t>zgodnie ze standardami i materiałami wewnętrznymi KAS, trening asertywności, trudne sytuacje z klientami, trening relaksacji. Każdy moduł będzie poprzedzony krótkim mini wykładem na dany temat, podkreśli również cel realizacji danego modułu, jego ważności w obsłudze klienta. Mini wykład będzie wprowadzeniem do tematu i wskaże dostępne źródła i badania do samodzielnego zgłębiania tematu przez uczestników.</w:t>
      </w:r>
    </w:p>
    <w:p w14:paraId="78586815" w14:textId="77777777" w:rsidR="00FE580D" w:rsidRPr="00B818B5" w:rsidRDefault="00FE580D" w:rsidP="008F7F4D">
      <w:pPr>
        <w:spacing w:line="240" w:lineRule="auto"/>
        <w:ind w:left="0" w:firstLine="0"/>
        <w:jc w:val="left"/>
        <w:rPr>
          <w:rFonts w:ascii="Lato" w:hAnsi="Lato"/>
          <w:b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>Emisja głosu ma obejmować teorię i praktykę:</w:t>
      </w:r>
    </w:p>
    <w:p w14:paraId="729DE656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Zrozumienie podstaw zdrowej emisji głosu (</w:t>
      </w:r>
      <w:proofErr w:type="spellStart"/>
      <w:r w:rsidRPr="00B818B5">
        <w:rPr>
          <w:rFonts w:ascii="Lato" w:hAnsi="Lato" w:cs="Times New Roman"/>
          <w:bCs/>
          <w:sz w:val="22"/>
          <w:szCs w:val="22"/>
        </w:rPr>
        <w:t>miniwykład</w:t>
      </w:r>
      <w:proofErr w:type="spellEnd"/>
      <w:r w:rsidRPr="00B818B5">
        <w:rPr>
          <w:rFonts w:ascii="Lato" w:hAnsi="Lato" w:cs="Times New Roman"/>
          <w:bCs/>
          <w:sz w:val="22"/>
          <w:szCs w:val="22"/>
        </w:rPr>
        <w:t>).</w:t>
      </w:r>
    </w:p>
    <w:p w14:paraId="2E9A630F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Nauka technik odciążających krtań (ćwiczenia oddechowe, rozgrzewka aparatu mowy, rezonatory, ćwiczenia na łamańcach językowych).</w:t>
      </w:r>
    </w:p>
    <w:p w14:paraId="73D70CFD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Poprawa dykcji, tempa i pracy na pauzach.</w:t>
      </w:r>
    </w:p>
    <w:p w14:paraId="1C1A3E3F" w14:textId="77777777" w:rsidR="00FE580D" w:rsidRPr="00B818B5" w:rsidRDefault="00FE580D" w:rsidP="008F7F4D">
      <w:pPr>
        <w:spacing w:line="240" w:lineRule="auto"/>
        <w:ind w:left="0" w:firstLine="0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Uczestnicy otrzymają podstawowy „zestaw ratunkowy” dla głosu oraz wiedzę, jak używać pauz i uśmiechu w głosie. Otrzymają również przykładowe ćwiczenia do wykorzystania w codziennym życiu i pracy. </w:t>
      </w:r>
    </w:p>
    <w:p w14:paraId="35D2C5F0" w14:textId="77777777" w:rsidR="00FE580D" w:rsidRPr="00B818B5" w:rsidRDefault="00FE580D" w:rsidP="008F7F4D">
      <w:pPr>
        <w:spacing w:line="240" w:lineRule="auto"/>
        <w:ind w:left="0" w:firstLine="0"/>
        <w:jc w:val="left"/>
        <w:rPr>
          <w:rFonts w:ascii="Lato" w:hAnsi="Lato"/>
          <w:b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lastRenderedPageBreak/>
        <w:t>Efektywna komunikacja ma obejmować teorię i praktykę:</w:t>
      </w:r>
    </w:p>
    <w:p w14:paraId="720053DD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Rozpoznawanie stylów komunikacyjnych klientów. Na podstawie standardów i materiałów wewnętrznych KAS.</w:t>
      </w:r>
    </w:p>
    <w:p w14:paraId="119E30A9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Dopasowanie tonu, tempa i struktury wypowiedzi w zależności od typu klienta.</w:t>
      </w:r>
    </w:p>
    <w:p w14:paraId="7CBD821B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Wzmacnianie standardów prostego języka i empatii.</w:t>
      </w:r>
    </w:p>
    <w:p w14:paraId="0D35474A" w14:textId="77777777" w:rsidR="00FE580D" w:rsidRPr="00B818B5" w:rsidRDefault="00FE580D" w:rsidP="008F7F4D">
      <w:pPr>
        <w:spacing w:line="240" w:lineRule="auto"/>
        <w:ind w:left="0" w:firstLine="1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Uczestnicy otrzymają zestaw informacji na temat person i dopasowania komunikacji do rodzaju persony. Ten moduł ma być oparty na odgrywaniu scenek przez uczestników, na podstawie scenariuszy przygotowanych wcześniej przez Wykonawcę. Scenariusze scenek mają być dopasowane do realnych zagadnień z urzędów. Scenki mają dotyczyć obsługi bezpośredniej i telefonicznej. </w:t>
      </w:r>
    </w:p>
    <w:p w14:paraId="4FFC9090" w14:textId="77777777" w:rsidR="00FE580D" w:rsidRPr="00B818B5" w:rsidRDefault="00FE580D" w:rsidP="008F7F4D">
      <w:pPr>
        <w:spacing w:line="240" w:lineRule="auto"/>
        <w:ind w:left="0" w:firstLine="11"/>
        <w:jc w:val="left"/>
        <w:rPr>
          <w:rFonts w:ascii="Lato" w:hAnsi="Lato"/>
          <w:b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 xml:space="preserve">Trening asertywności ma obejmować teorię i praktykę: </w:t>
      </w:r>
    </w:p>
    <w:p w14:paraId="2742C45F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Wyznaczanie granic bez agresji.</w:t>
      </w:r>
    </w:p>
    <w:p w14:paraId="4774451B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Opanowanie komunikatu JA.</w:t>
      </w:r>
    </w:p>
    <w:p w14:paraId="528BF96B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Trening asertywnej odmowy i sprzeciwu.</w:t>
      </w:r>
    </w:p>
    <w:p w14:paraId="5EEC6B31" w14:textId="77777777" w:rsidR="00FE580D" w:rsidRPr="00B818B5" w:rsidRDefault="00FE580D" w:rsidP="008F7F4D">
      <w:pPr>
        <w:spacing w:line="240" w:lineRule="auto"/>
        <w:ind w:left="0" w:firstLine="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Uczestnicy otrzymają gotowe formuły do zastosowania asertywności podczas obsługi klienta. </w:t>
      </w:r>
    </w:p>
    <w:p w14:paraId="2ED9112A" w14:textId="77777777" w:rsidR="00FE580D" w:rsidRPr="00B818B5" w:rsidRDefault="00FE580D" w:rsidP="008F7F4D">
      <w:pPr>
        <w:spacing w:line="240" w:lineRule="auto"/>
        <w:ind w:left="0" w:firstLine="1"/>
        <w:jc w:val="left"/>
        <w:rPr>
          <w:rFonts w:ascii="Lato" w:hAnsi="Lato"/>
          <w:b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>Trudne sytuacje z klientami mają obejmować teorię i praktykę:</w:t>
      </w:r>
    </w:p>
    <w:p w14:paraId="58745458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Bezpieczne przećwiczenie rozmów obciążających emocjonalnie.</w:t>
      </w:r>
    </w:p>
    <w:p w14:paraId="01D496E1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Stosowanie standardów wewnętrznych KAS.</w:t>
      </w:r>
    </w:p>
    <w:p w14:paraId="53ACE039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Stawianie granic w praktyce.</w:t>
      </w:r>
    </w:p>
    <w:p w14:paraId="2A22C42D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Utrwalanie technik głosu w stresie.</w:t>
      </w:r>
    </w:p>
    <w:p w14:paraId="12CCB82F" w14:textId="77777777" w:rsidR="00FE580D" w:rsidRPr="00B818B5" w:rsidRDefault="00FE580D" w:rsidP="008F7F4D">
      <w:pPr>
        <w:spacing w:line="240" w:lineRule="auto"/>
        <w:ind w:left="0" w:firstLine="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>Uczestnicy przećwiczą trudne sytuacje z klientami, które realnie ich spotykają. Zwiększą swoją  odporność na presję.</w:t>
      </w:r>
    </w:p>
    <w:p w14:paraId="52C2A1A3" w14:textId="77777777" w:rsidR="00FE580D" w:rsidRPr="00B818B5" w:rsidRDefault="00FE580D" w:rsidP="008F7F4D">
      <w:pPr>
        <w:spacing w:line="240" w:lineRule="auto"/>
        <w:ind w:left="0" w:firstLine="1"/>
        <w:jc w:val="left"/>
        <w:rPr>
          <w:rFonts w:ascii="Lato" w:hAnsi="Lato"/>
          <w:b/>
          <w:sz w:val="22"/>
          <w:szCs w:val="22"/>
        </w:rPr>
      </w:pPr>
      <w:r w:rsidRPr="00B818B5">
        <w:rPr>
          <w:rFonts w:ascii="Lato" w:hAnsi="Lato"/>
          <w:b/>
          <w:sz w:val="22"/>
          <w:szCs w:val="22"/>
        </w:rPr>
        <w:t>Trening relaksacyjny ma obejmować teorię i praktykę:</w:t>
      </w:r>
    </w:p>
    <w:p w14:paraId="0FBFDDC2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Nauka krótkich technik obniżających napięcie.</w:t>
      </w:r>
    </w:p>
    <w:p w14:paraId="4EAB1266" w14:textId="77777777" w:rsidR="00FE580D" w:rsidRPr="00B818B5" w:rsidRDefault="00FE580D" w:rsidP="008F7F4D">
      <w:pPr>
        <w:pStyle w:val="Akapitzlist"/>
        <w:numPr>
          <w:ilvl w:val="0"/>
          <w:numId w:val="41"/>
        </w:numPr>
        <w:jc w:val="left"/>
        <w:rPr>
          <w:rFonts w:ascii="Lato" w:hAnsi="Lato" w:cs="Times New Roman"/>
          <w:bCs/>
          <w:sz w:val="22"/>
          <w:szCs w:val="22"/>
        </w:rPr>
      </w:pPr>
      <w:r w:rsidRPr="00B818B5">
        <w:rPr>
          <w:rFonts w:ascii="Lato" w:hAnsi="Lato" w:cs="Times New Roman"/>
          <w:bCs/>
          <w:sz w:val="22"/>
          <w:szCs w:val="22"/>
        </w:rPr>
        <w:t>Wypracowanie indywidualnych mikro</w:t>
      </w:r>
      <w:r w:rsidRPr="00B818B5">
        <w:rPr>
          <w:rFonts w:ascii="Cambria Math" w:hAnsi="Cambria Math" w:cs="Cambria Math"/>
          <w:bCs/>
          <w:sz w:val="22"/>
          <w:szCs w:val="22"/>
        </w:rPr>
        <w:t>‑</w:t>
      </w:r>
      <w:r w:rsidRPr="00B818B5">
        <w:rPr>
          <w:rFonts w:ascii="Lato" w:hAnsi="Lato" w:cs="Times New Roman"/>
          <w:bCs/>
          <w:sz w:val="22"/>
          <w:szCs w:val="22"/>
        </w:rPr>
        <w:t>rytuałów między rozmowami.</w:t>
      </w:r>
    </w:p>
    <w:p w14:paraId="13EDB25E" w14:textId="77777777" w:rsidR="00FE580D" w:rsidRPr="00B818B5" w:rsidRDefault="00FE580D" w:rsidP="008F7F4D">
      <w:pPr>
        <w:spacing w:line="240" w:lineRule="auto"/>
        <w:ind w:left="0" w:firstLine="1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Uczestnicy przećwiczą i otrzymają zestawy do ćwiczeń w domu lub w pracy, miedzy kolejnymi rozmowami lub obsługą bezpośrednią. </w:t>
      </w:r>
    </w:p>
    <w:p w14:paraId="20E0756D" w14:textId="77777777" w:rsidR="00FE580D" w:rsidRPr="00B818B5" w:rsidRDefault="00FE580D" w:rsidP="008F7F4D">
      <w:pPr>
        <w:spacing w:line="240" w:lineRule="auto"/>
        <w:ind w:left="0" w:firstLine="1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br/>
        <w:t xml:space="preserve">Każdy moduł zakończy się przekazaniem uczestnikom zbiorczej informacji zwrotnej po przeprowadzonych ćwiczeniach, scenkach – na co powinni zwrócić uwagę podczas samodzielnych dalszych ćwiczeń i wprowadzania przekazanych informacji do swojej pracy lub życia. </w:t>
      </w:r>
    </w:p>
    <w:p w14:paraId="5E058FB1" w14:textId="77777777" w:rsidR="00FE580D" w:rsidRPr="00B818B5" w:rsidRDefault="00FE580D" w:rsidP="008F7F4D">
      <w:pPr>
        <w:spacing w:line="240" w:lineRule="auto"/>
        <w:ind w:left="0" w:firstLine="0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Informacje zwrotne zostaną również dodatkowo przekazane jako dokument pdf załączony do mejla, po zakończeniu warsztatu, w terminie do 5 dni po zakończeniu warsztatu, na adres służbowy każdego uczestnika. </w:t>
      </w:r>
    </w:p>
    <w:p w14:paraId="180828B4" w14:textId="6D3E7D0D" w:rsidR="009A686A" w:rsidRPr="00B818B5" w:rsidRDefault="009A686A" w:rsidP="008F7F4D">
      <w:pPr>
        <w:spacing w:line="240" w:lineRule="auto"/>
        <w:ind w:left="0" w:firstLine="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Wszystkie materiały dla uczestników oraz prezentacje szkoleniowe, ćwiczenia i pozostałe materiały, które będą wykorzystywane podczas cyklu warsztatów powinny </w:t>
      </w:r>
      <w:r w:rsidR="004C2660" w:rsidRPr="00B818B5">
        <w:rPr>
          <w:rFonts w:ascii="Lato" w:hAnsi="Lato"/>
          <w:bCs/>
          <w:sz w:val="22"/>
          <w:szCs w:val="22"/>
        </w:rPr>
        <w:t xml:space="preserve">być w języku polskim, </w:t>
      </w:r>
      <w:r w:rsidRPr="00B818B5">
        <w:rPr>
          <w:rFonts w:ascii="Lato" w:hAnsi="Lato"/>
          <w:bCs/>
          <w:sz w:val="22"/>
          <w:szCs w:val="22"/>
        </w:rPr>
        <w:t>z uwzględnieniem metodologii prostego języka</w:t>
      </w:r>
      <w:r w:rsidR="006935F4" w:rsidRPr="00B818B5">
        <w:rPr>
          <w:rFonts w:ascii="Lato" w:hAnsi="Lato"/>
          <w:bCs/>
          <w:sz w:val="22"/>
          <w:szCs w:val="22"/>
        </w:rPr>
        <w:t xml:space="preserve"> – zaakceptowane przez Zamawiającego. </w:t>
      </w:r>
    </w:p>
    <w:p w14:paraId="275565B7" w14:textId="3214D71A" w:rsidR="00AA5DED" w:rsidRPr="00B818B5" w:rsidRDefault="009A686A" w:rsidP="008F7F4D">
      <w:pPr>
        <w:spacing w:line="240" w:lineRule="auto"/>
        <w:ind w:left="0" w:firstLine="1"/>
        <w:jc w:val="left"/>
        <w:rPr>
          <w:rFonts w:ascii="Lato" w:hAnsi="Lato"/>
          <w:bCs/>
          <w:sz w:val="22"/>
          <w:szCs w:val="22"/>
        </w:rPr>
      </w:pPr>
      <w:r w:rsidRPr="00B818B5">
        <w:rPr>
          <w:rFonts w:ascii="Lato" w:hAnsi="Lato"/>
          <w:bCs/>
          <w:sz w:val="22"/>
          <w:szCs w:val="22"/>
        </w:rPr>
        <w:t xml:space="preserve">Szczegółowy zakres tematyczny </w:t>
      </w:r>
      <w:r w:rsidR="00E133DE" w:rsidRPr="00B818B5">
        <w:rPr>
          <w:rFonts w:ascii="Lato" w:hAnsi="Lato"/>
          <w:bCs/>
          <w:sz w:val="22"/>
          <w:szCs w:val="22"/>
        </w:rPr>
        <w:t>warsztatów zostanie uzgodniony przez Wykonawcę z Zamawiającym</w:t>
      </w:r>
      <w:r w:rsidR="00202EE8">
        <w:rPr>
          <w:rFonts w:ascii="Lato" w:hAnsi="Lato"/>
          <w:bCs/>
          <w:sz w:val="22"/>
          <w:szCs w:val="22"/>
        </w:rPr>
        <w:t xml:space="preserve"> po zawarciu umowy</w:t>
      </w:r>
      <w:r w:rsidR="00525B08">
        <w:rPr>
          <w:rFonts w:ascii="Lato" w:hAnsi="Lato"/>
          <w:bCs/>
          <w:sz w:val="22"/>
          <w:szCs w:val="22"/>
        </w:rPr>
        <w:t>.</w:t>
      </w:r>
      <w:r w:rsidR="00202EE8">
        <w:rPr>
          <w:rFonts w:ascii="Lato" w:hAnsi="Lato"/>
          <w:bCs/>
          <w:sz w:val="22"/>
          <w:szCs w:val="22"/>
        </w:rPr>
        <w:t xml:space="preserve"> </w:t>
      </w:r>
      <w:r w:rsidR="00E133DE" w:rsidRPr="00B818B5">
        <w:rPr>
          <w:rFonts w:ascii="Lato" w:hAnsi="Lato"/>
          <w:bCs/>
          <w:sz w:val="22"/>
          <w:szCs w:val="22"/>
        </w:rPr>
        <w:t xml:space="preserve">Wszystkie materiały, prezentacje, materiały dla uczestników, treść ćwiczeń oraz scenek zostaną </w:t>
      </w:r>
      <w:r w:rsidRPr="00B818B5">
        <w:rPr>
          <w:rFonts w:ascii="Lato" w:hAnsi="Lato"/>
          <w:bCs/>
          <w:sz w:val="22"/>
          <w:szCs w:val="22"/>
        </w:rPr>
        <w:t>uzgodnion</w:t>
      </w:r>
      <w:r w:rsidR="00E133DE" w:rsidRPr="00B818B5">
        <w:rPr>
          <w:rFonts w:ascii="Lato" w:hAnsi="Lato"/>
          <w:bCs/>
          <w:sz w:val="22"/>
          <w:szCs w:val="22"/>
        </w:rPr>
        <w:t>e</w:t>
      </w:r>
      <w:r w:rsidRPr="00B818B5">
        <w:rPr>
          <w:rFonts w:ascii="Lato" w:hAnsi="Lato"/>
          <w:bCs/>
          <w:sz w:val="22"/>
          <w:szCs w:val="22"/>
        </w:rPr>
        <w:t xml:space="preserve"> </w:t>
      </w:r>
      <w:r w:rsidR="00E133DE" w:rsidRPr="00B818B5">
        <w:rPr>
          <w:rFonts w:ascii="Lato" w:hAnsi="Lato"/>
          <w:bCs/>
          <w:sz w:val="22"/>
          <w:szCs w:val="22"/>
        </w:rPr>
        <w:t xml:space="preserve">przez Wykonawcę </w:t>
      </w:r>
      <w:r w:rsidRPr="00B818B5">
        <w:rPr>
          <w:rFonts w:ascii="Lato" w:hAnsi="Lato"/>
          <w:bCs/>
          <w:sz w:val="22"/>
          <w:szCs w:val="22"/>
        </w:rPr>
        <w:t xml:space="preserve">z Zamawiającym </w:t>
      </w:r>
      <w:r w:rsidR="00E133DE" w:rsidRPr="00B818B5">
        <w:rPr>
          <w:rFonts w:ascii="Lato" w:hAnsi="Lato"/>
          <w:bCs/>
          <w:sz w:val="22"/>
          <w:szCs w:val="22"/>
        </w:rPr>
        <w:t>po</w:t>
      </w:r>
      <w:r w:rsidRPr="00B818B5">
        <w:rPr>
          <w:rFonts w:ascii="Lato" w:hAnsi="Lato"/>
          <w:bCs/>
          <w:sz w:val="22"/>
          <w:szCs w:val="22"/>
        </w:rPr>
        <w:t xml:space="preserve"> </w:t>
      </w:r>
      <w:r w:rsidR="00A22D14">
        <w:rPr>
          <w:rFonts w:ascii="Lato" w:hAnsi="Lato"/>
          <w:bCs/>
          <w:sz w:val="22"/>
          <w:szCs w:val="22"/>
        </w:rPr>
        <w:t>zawarciu</w:t>
      </w:r>
      <w:r w:rsidR="00A22D14" w:rsidRPr="00B818B5">
        <w:rPr>
          <w:rFonts w:ascii="Lato" w:hAnsi="Lato"/>
          <w:bCs/>
          <w:sz w:val="22"/>
          <w:szCs w:val="22"/>
        </w:rPr>
        <w:t xml:space="preserve"> </w:t>
      </w:r>
      <w:r w:rsidRPr="00B818B5">
        <w:rPr>
          <w:rFonts w:ascii="Lato" w:hAnsi="Lato"/>
          <w:bCs/>
          <w:sz w:val="22"/>
          <w:szCs w:val="22"/>
        </w:rPr>
        <w:t>umowy</w:t>
      </w:r>
      <w:r w:rsidR="00E133DE" w:rsidRPr="00B818B5">
        <w:rPr>
          <w:rFonts w:ascii="Lato" w:hAnsi="Lato"/>
          <w:bCs/>
          <w:sz w:val="22"/>
          <w:szCs w:val="22"/>
        </w:rPr>
        <w:t>, na etapie przygotowywania warsztatów przez Wykonawcę.</w:t>
      </w:r>
    </w:p>
    <w:p w14:paraId="22312A13" w14:textId="58BEB5E8" w:rsidR="00E36497" w:rsidRPr="00B818B5" w:rsidRDefault="00252F66" w:rsidP="008F7F4D">
      <w:pPr>
        <w:pStyle w:val="Nagwek3"/>
        <w:numPr>
          <w:ilvl w:val="0"/>
          <w:numId w:val="9"/>
        </w:numPr>
        <w:ind w:left="567"/>
        <w:jc w:val="left"/>
        <w:rPr>
          <w:rFonts w:ascii="Lato" w:hAnsi="Lato" w:cs="Times New Roman"/>
          <w:sz w:val="22"/>
          <w:szCs w:val="22"/>
        </w:rPr>
      </w:pPr>
      <w:bookmarkStart w:id="16" w:name="_Toc220654648"/>
      <w:r w:rsidRPr="00B818B5">
        <w:rPr>
          <w:rFonts w:ascii="Lato" w:hAnsi="Lato" w:cs="Times New Roman"/>
          <w:sz w:val="22"/>
          <w:szCs w:val="22"/>
        </w:rPr>
        <w:lastRenderedPageBreak/>
        <w:t xml:space="preserve">Organizacja </w:t>
      </w:r>
      <w:r w:rsidR="00637FE3" w:rsidRPr="00B818B5">
        <w:rPr>
          <w:rFonts w:ascii="Lato" w:hAnsi="Lato" w:cs="Times New Roman"/>
          <w:sz w:val="22"/>
          <w:szCs w:val="22"/>
        </w:rPr>
        <w:t xml:space="preserve">warsztatów </w:t>
      </w:r>
      <w:r w:rsidR="00E36497" w:rsidRPr="00B818B5">
        <w:rPr>
          <w:rFonts w:ascii="Lato" w:hAnsi="Lato" w:cs="Times New Roman"/>
          <w:sz w:val="22"/>
          <w:szCs w:val="22"/>
        </w:rPr>
        <w:t>przez Wykonawcę</w:t>
      </w:r>
      <w:bookmarkEnd w:id="16"/>
    </w:p>
    <w:p w14:paraId="205E4AB6" w14:textId="2CC65570" w:rsidR="00E36497" w:rsidRPr="00B818B5" w:rsidRDefault="00E36497" w:rsidP="008F7F4D">
      <w:pPr>
        <w:spacing w:line="240" w:lineRule="auto"/>
        <w:ind w:left="0" w:firstLine="0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Organizacja cyklu warsztatów </w:t>
      </w:r>
      <w:r w:rsidR="001F3533" w:rsidRPr="00B818B5">
        <w:rPr>
          <w:rFonts w:ascii="Lato" w:hAnsi="Lato"/>
          <w:sz w:val="22"/>
          <w:szCs w:val="22"/>
        </w:rPr>
        <w:t xml:space="preserve">przez Wykonawcę </w:t>
      </w:r>
      <w:r w:rsidR="00637FE3" w:rsidRPr="00B818B5">
        <w:rPr>
          <w:rFonts w:ascii="Lato" w:hAnsi="Lato"/>
          <w:sz w:val="22"/>
          <w:szCs w:val="22"/>
        </w:rPr>
        <w:t xml:space="preserve">obejmuje również usługę hotelarsko – gastronomiczną dla </w:t>
      </w:r>
      <w:r w:rsidR="001F3533" w:rsidRPr="00B818B5">
        <w:rPr>
          <w:rFonts w:ascii="Lato" w:hAnsi="Lato"/>
          <w:sz w:val="22"/>
          <w:szCs w:val="22"/>
        </w:rPr>
        <w:t xml:space="preserve">wszystkich </w:t>
      </w:r>
      <w:r w:rsidR="00637FE3" w:rsidRPr="00B818B5">
        <w:rPr>
          <w:rFonts w:ascii="Lato" w:hAnsi="Lato"/>
          <w:sz w:val="22"/>
          <w:szCs w:val="22"/>
        </w:rPr>
        <w:t xml:space="preserve">uczestników.  </w:t>
      </w:r>
    </w:p>
    <w:p w14:paraId="1B00D988" w14:textId="7D868138" w:rsidR="00E133DE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Terminy i miejsca poszczególnych </w:t>
      </w:r>
      <w:r w:rsidR="006935F4" w:rsidRPr="00B818B5">
        <w:rPr>
          <w:rFonts w:ascii="Lato" w:hAnsi="Lato" w:cs="Times New Roman"/>
          <w:sz w:val="22"/>
          <w:szCs w:val="22"/>
        </w:rPr>
        <w:t xml:space="preserve">warsztatów </w:t>
      </w:r>
      <w:r w:rsidRPr="00B818B5">
        <w:rPr>
          <w:rFonts w:ascii="Lato" w:hAnsi="Lato" w:cs="Times New Roman"/>
          <w:sz w:val="22"/>
          <w:szCs w:val="22"/>
        </w:rPr>
        <w:t>zostaną uzgodnione z Zamawiającym</w:t>
      </w:r>
      <w:r w:rsidR="00E133DE" w:rsidRPr="00B818B5">
        <w:rPr>
          <w:rFonts w:ascii="Lato" w:hAnsi="Lato" w:cs="Times New Roman"/>
          <w:sz w:val="22"/>
          <w:szCs w:val="22"/>
        </w:rPr>
        <w:t xml:space="preserve"> i</w:t>
      </w:r>
      <w:r w:rsidRPr="00B818B5">
        <w:rPr>
          <w:rFonts w:ascii="Lato" w:hAnsi="Lato" w:cs="Times New Roman"/>
          <w:sz w:val="22"/>
          <w:szCs w:val="22"/>
        </w:rPr>
        <w:t xml:space="preserve"> </w:t>
      </w:r>
      <w:r w:rsidR="00E133DE" w:rsidRPr="00B818B5">
        <w:rPr>
          <w:rFonts w:ascii="Lato" w:hAnsi="Lato" w:cs="Times New Roman"/>
          <w:sz w:val="22"/>
          <w:szCs w:val="22"/>
        </w:rPr>
        <w:t>wpisane do harmonogramu</w:t>
      </w:r>
      <w:r w:rsidR="00654EE2" w:rsidRPr="00B818B5">
        <w:rPr>
          <w:rFonts w:ascii="Lato" w:hAnsi="Lato" w:cs="Times New Roman"/>
          <w:sz w:val="22"/>
          <w:szCs w:val="22"/>
        </w:rPr>
        <w:t xml:space="preserve">, który stanowi Załącznik nr </w:t>
      </w:r>
      <w:r w:rsidR="00684EB4" w:rsidRPr="00B818B5">
        <w:rPr>
          <w:rFonts w:ascii="Lato" w:hAnsi="Lato" w:cs="Times New Roman"/>
          <w:sz w:val="22"/>
          <w:szCs w:val="22"/>
        </w:rPr>
        <w:t>10</w:t>
      </w:r>
      <w:r w:rsidR="00654EE2" w:rsidRPr="00B818B5">
        <w:rPr>
          <w:rFonts w:ascii="Lato" w:hAnsi="Lato" w:cs="Times New Roman"/>
          <w:sz w:val="22"/>
          <w:szCs w:val="22"/>
        </w:rPr>
        <w:t xml:space="preserve"> </w:t>
      </w:r>
      <w:r w:rsidR="00E133DE" w:rsidRPr="00B818B5">
        <w:rPr>
          <w:rFonts w:ascii="Lato" w:hAnsi="Lato" w:cs="Times New Roman"/>
          <w:sz w:val="22"/>
          <w:szCs w:val="22"/>
        </w:rPr>
        <w:t xml:space="preserve">do Umowy. </w:t>
      </w:r>
    </w:p>
    <w:p w14:paraId="6FF5F331" w14:textId="2FACA52D" w:rsidR="00E36497" w:rsidRPr="00B818B5" w:rsidRDefault="00654EE2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bookmarkStart w:id="17" w:name="_Hlk222833338"/>
      <w:r w:rsidRPr="00B818B5">
        <w:rPr>
          <w:rFonts w:ascii="Lato" w:hAnsi="Lato" w:cs="Times New Roman"/>
          <w:sz w:val="22"/>
          <w:szCs w:val="22"/>
        </w:rPr>
        <w:t xml:space="preserve">Cykl warsztatów </w:t>
      </w:r>
      <w:r w:rsidR="009012C2" w:rsidRPr="00B818B5">
        <w:rPr>
          <w:rFonts w:ascii="Lato" w:hAnsi="Lato" w:cs="Times New Roman"/>
          <w:sz w:val="22"/>
          <w:szCs w:val="22"/>
        </w:rPr>
        <w:t xml:space="preserve">zostanie zrealizowany od września do końca listopada, ostatni dzień warsztatowy </w:t>
      </w:r>
      <w:r w:rsidR="00637FE3" w:rsidRPr="00B818B5">
        <w:rPr>
          <w:rFonts w:ascii="Lato" w:hAnsi="Lato" w:cs="Times New Roman"/>
          <w:sz w:val="22"/>
          <w:szCs w:val="22"/>
        </w:rPr>
        <w:t>zakończ</w:t>
      </w:r>
      <w:r w:rsidRPr="00B818B5">
        <w:rPr>
          <w:rFonts w:ascii="Lato" w:hAnsi="Lato" w:cs="Times New Roman"/>
          <w:sz w:val="22"/>
          <w:szCs w:val="22"/>
        </w:rPr>
        <w:t>y</w:t>
      </w:r>
      <w:r w:rsidR="00637FE3" w:rsidRPr="00B818B5">
        <w:rPr>
          <w:rFonts w:ascii="Lato" w:hAnsi="Lato" w:cs="Times New Roman"/>
          <w:sz w:val="22"/>
          <w:szCs w:val="22"/>
        </w:rPr>
        <w:t xml:space="preserve"> się nie później niż </w:t>
      </w:r>
      <w:r w:rsidR="00956924">
        <w:rPr>
          <w:rFonts w:ascii="Lato" w:hAnsi="Lato" w:cs="Times New Roman"/>
          <w:sz w:val="22"/>
          <w:szCs w:val="22"/>
        </w:rPr>
        <w:t>30 listopada</w:t>
      </w:r>
      <w:r w:rsidR="00637FE3" w:rsidRPr="00B818B5">
        <w:rPr>
          <w:rFonts w:ascii="Lato" w:hAnsi="Lato" w:cs="Times New Roman"/>
          <w:sz w:val="22"/>
          <w:szCs w:val="22"/>
        </w:rPr>
        <w:t xml:space="preserve"> 202</w:t>
      </w:r>
      <w:r w:rsidR="00E36497" w:rsidRPr="00B818B5">
        <w:rPr>
          <w:rFonts w:ascii="Lato" w:hAnsi="Lato" w:cs="Times New Roman"/>
          <w:sz w:val="22"/>
          <w:szCs w:val="22"/>
        </w:rPr>
        <w:t>6</w:t>
      </w:r>
      <w:r w:rsidR="00637FE3" w:rsidRPr="00B818B5">
        <w:rPr>
          <w:rFonts w:ascii="Lato" w:hAnsi="Lato" w:cs="Times New Roman"/>
          <w:sz w:val="22"/>
          <w:szCs w:val="22"/>
        </w:rPr>
        <w:t xml:space="preserve"> r.</w:t>
      </w:r>
      <w:bookmarkEnd w:id="17"/>
      <w:r w:rsidRPr="00B818B5">
        <w:rPr>
          <w:rFonts w:ascii="Lato" w:hAnsi="Lato" w:cs="Times New Roman"/>
          <w:sz w:val="22"/>
          <w:szCs w:val="22"/>
        </w:rPr>
        <w:t xml:space="preserve"> Tego dnia powinien zostać podpisany protokół odbioru</w:t>
      </w:r>
      <w:r w:rsidR="00684EB4" w:rsidRPr="00B818B5">
        <w:rPr>
          <w:rFonts w:ascii="Lato" w:hAnsi="Lato" w:cs="Times New Roman"/>
          <w:sz w:val="22"/>
          <w:szCs w:val="22"/>
        </w:rPr>
        <w:t xml:space="preserve"> końcowego</w:t>
      </w:r>
      <w:r w:rsidRPr="00B818B5">
        <w:rPr>
          <w:rFonts w:ascii="Lato" w:hAnsi="Lato" w:cs="Times New Roman"/>
          <w:sz w:val="22"/>
          <w:szCs w:val="22"/>
        </w:rPr>
        <w:t>. Wzór protokołów odbioru</w:t>
      </w:r>
      <w:r w:rsidR="00684EB4" w:rsidRPr="00B818B5">
        <w:rPr>
          <w:rFonts w:ascii="Lato" w:hAnsi="Lato" w:cs="Times New Roman"/>
          <w:sz w:val="22"/>
          <w:szCs w:val="22"/>
        </w:rPr>
        <w:t xml:space="preserve"> stanowi załącznik nr 4 do Umowy,</w:t>
      </w:r>
      <w:r w:rsidRPr="00B818B5">
        <w:rPr>
          <w:rFonts w:ascii="Lato" w:hAnsi="Lato" w:cs="Times New Roman"/>
          <w:sz w:val="22"/>
          <w:szCs w:val="22"/>
        </w:rPr>
        <w:t xml:space="preserve"> wzór protokołu odbioru</w:t>
      </w:r>
      <w:r w:rsidR="00684EB4" w:rsidRPr="00B818B5">
        <w:rPr>
          <w:rFonts w:ascii="Lato" w:hAnsi="Lato" w:cs="Times New Roman"/>
          <w:sz w:val="22"/>
          <w:szCs w:val="22"/>
        </w:rPr>
        <w:t xml:space="preserve"> końcowego stanowi załącznik  nr 5 do Umowy</w:t>
      </w:r>
      <w:r w:rsidRPr="00B818B5">
        <w:rPr>
          <w:rFonts w:ascii="Lato" w:hAnsi="Lato" w:cs="Times New Roman"/>
          <w:sz w:val="22"/>
          <w:szCs w:val="22"/>
        </w:rPr>
        <w:t>.</w:t>
      </w:r>
    </w:p>
    <w:p w14:paraId="78954758" w14:textId="58DE45D0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bookmarkStart w:id="18" w:name="_Hlk220947702"/>
      <w:r w:rsidRPr="00B818B5">
        <w:rPr>
          <w:rFonts w:ascii="Lato" w:hAnsi="Lato" w:cs="Times New Roman"/>
          <w:sz w:val="22"/>
          <w:szCs w:val="22"/>
        </w:rPr>
        <w:t xml:space="preserve">Jeden warsztat </w:t>
      </w:r>
      <w:r w:rsidR="00E36497" w:rsidRPr="00B818B5">
        <w:rPr>
          <w:rFonts w:ascii="Lato" w:hAnsi="Lato" w:cs="Times New Roman"/>
          <w:sz w:val="22"/>
          <w:szCs w:val="22"/>
        </w:rPr>
        <w:t>trzydniowy</w:t>
      </w:r>
      <w:r w:rsidRPr="00B818B5">
        <w:rPr>
          <w:rFonts w:ascii="Lato" w:hAnsi="Lato" w:cs="Times New Roman"/>
          <w:sz w:val="22"/>
          <w:szCs w:val="22"/>
        </w:rPr>
        <w:t xml:space="preserve"> powinien być zrealizowany w następujących po sobie dniach roboczych, w godzinach </w:t>
      </w:r>
      <w:r w:rsidR="00654EE2" w:rsidRPr="00B818B5">
        <w:rPr>
          <w:rFonts w:ascii="Lato" w:hAnsi="Lato" w:cs="Times New Roman"/>
          <w:sz w:val="22"/>
          <w:szCs w:val="22"/>
        </w:rPr>
        <w:t>8:00 – 16:00 (dwa pierwsze dni) oraz 8:00 – 14:00 (dzień trzeci)</w:t>
      </w:r>
      <w:r w:rsidRPr="00B818B5">
        <w:rPr>
          <w:rFonts w:ascii="Lato" w:hAnsi="Lato" w:cs="Times New Roman"/>
          <w:sz w:val="22"/>
          <w:szCs w:val="22"/>
        </w:rPr>
        <w:t>.</w:t>
      </w:r>
    </w:p>
    <w:bookmarkEnd w:id="18"/>
    <w:p w14:paraId="1A3D0DEE" w14:textId="0D496ED1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Jedna grupa</w:t>
      </w:r>
      <w:r w:rsidR="00E36497" w:rsidRPr="00B818B5">
        <w:rPr>
          <w:rFonts w:ascii="Lato" w:hAnsi="Lato" w:cs="Times New Roman"/>
          <w:sz w:val="22"/>
          <w:szCs w:val="22"/>
        </w:rPr>
        <w:t xml:space="preserve"> szkoleniowa</w:t>
      </w:r>
      <w:r w:rsidRPr="00B818B5">
        <w:rPr>
          <w:rFonts w:ascii="Lato" w:hAnsi="Lato" w:cs="Times New Roman"/>
          <w:sz w:val="22"/>
          <w:szCs w:val="22"/>
        </w:rPr>
        <w:t xml:space="preserve"> powinna </w:t>
      </w:r>
      <w:r w:rsidR="005049A6" w:rsidRPr="00B818B5">
        <w:rPr>
          <w:rFonts w:ascii="Lato" w:hAnsi="Lato" w:cs="Times New Roman"/>
          <w:sz w:val="22"/>
          <w:szCs w:val="22"/>
        </w:rPr>
        <w:t>liczyć</w:t>
      </w:r>
      <w:r w:rsidRPr="00B818B5">
        <w:rPr>
          <w:rFonts w:ascii="Lato" w:hAnsi="Lato" w:cs="Times New Roman"/>
          <w:sz w:val="22"/>
          <w:szCs w:val="22"/>
        </w:rPr>
        <w:t xml:space="preserve"> </w:t>
      </w:r>
      <w:r w:rsidR="0090413D" w:rsidRPr="00B818B5">
        <w:rPr>
          <w:rFonts w:ascii="Lato" w:hAnsi="Lato" w:cs="Times New Roman"/>
          <w:sz w:val="22"/>
          <w:szCs w:val="22"/>
        </w:rPr>
        <w:t xml:space="preserve">14 </w:t>
      </w:r>
      <w:r w:rsidR="00665542">
        <w:rPr>
          <w:rFonts w:ascii="Lato" w:hAnsi="Lato" w:cs="Times New Roman"/>
          <w:sz w:val="22"/>
          <w:szCs w:val="22"/>
        </w:rPr>
        <w:t>lub</w:t>
      </w:r>
      <w:r w:rsidR="0090413D" w:rsidRPr="00B818B5">
        <w:rPr>
          <w:rFonts w:ascii="Lato" w:hAnsi="Lato" w:cs="Times New Roman"/>
          <w:sz w:val="22"/>
          <w:szCs w:val="22"/>
        </w:rPr>
        <w:t xml:space="preserve"> 16 osób, zgodnie ze wskazaniem w </w:t>
      </w:r>
      <w:r w:rsidR="00A22D14">
        <w:rPr>
          <w:rFonts w:ascii="Lato" w:hAnsi="Lato" w:cs="Times New Roman"/>
          <w:sz w:val="22"/>
          <w:szCs w:val="22"/>
        </w:rPr>
        <w:t>ust</w:t>
      </w:r>
      <w:r w:rsidR="0090413D" w:rsidRPr="00B818B5">
        <w:rPr>
          <w:rFonts w:ascii="Lato" w:hAnsi="Lato" w:cs="Times New Roman"/>
          <w:sz w:val="22"/>
          <w:szCs w:val="22"/>
        </w:rPr>
        <w:t>. II</w:t>
      </w:r>
      <w:r w:rsidR="00A22D14">
        <w:rPr>
          <w:rFonts w:ascii="Lato" w:hAnsi="Lato" w:cs="Times New Roman"/>
          <w:sz w:val="22"/>
          <w:szCs w:val="22"/>
        </w:rPr>
        <w:t xml:space="preserve"> OPZ</w:t>
      </w:r>
      <w:r w:rsidR="0090413D" w:rsidRPr="00B818B5">
        <w:rPr>
          <w:rFonts w:ascii="Lato" w:hAnsi="Lato" w:cs="Times New Roman"/>
          <w:sz w:val="22"/>
          <w:szCs w:val="22"/>
        </w:rPr>
        <w:t>.</w:t>
      </w:r>
    </w:p>
    <w:p w14:paraId="484686C4" w14:textId="278CE43E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Przyjmuje się, że jeden dzień warsztatów stanowi 8 godzin dydaktycznych zajęć (45 minut) oraz </w:t>
      </w:r>
      <w:r w:rsidR="00E36497" w:rsidRPr="00B818B5">
        <w:rPr>
          <w:rFonts w:ascii="Lato" w:hAnsi="Lato" w:cs="Times New Roman"/>
          <w:sz w:val="22"/>
          <w:szCs w:val="22"/>
        </w:rPr>
        <w:t>6</w:t>
      </w:r>
      <w:r w:rsidRPr="00B818B5">
        <w:rPr>
          <w:rFonts w:ascii="Lato" w:hAnsi="Lato" w:cs="Times New Roman"/>
          <w:sz w:val="22"/>
          <w:szCs w:val="22"/>
        </w:rPr>
        <w:t>0</w:t>
      </w:r>
      <w:r w:rsidR="00A22D14">
        <w:rPr>
          <w:rFonts w:ascii="Lato" w:hAnsi="Lato" w:cs="Times New Roman"/>
          <w:sz w:val="22"/>
          <w:szCs w:val="22"/>
        </w:rPr>
        <w:t>-</w:t>
      </w:r>
      <w:r w:rsidRPr="00B818B5">
        <w:rPr>
          <w:rFonts w:ascii="Lato" w:hAnsi="Lato" w:cs="Times New Roman"/>
          <w:sz w:val="22"/>
          <w:szCs w:val="22"/>
        </w:rPr>
        <w:t>minutową przerwę na obiad i dwie 15</w:t>
      </w:r>
      <w:r w:rsidR="00A22D14">
        <w:rPr>
          <w:rFonts w:ascii="Lato" w:hAnsi="Lato" w:cs="Times New Roman"/>
          <w:sz w:val="22"/>
          <w:szCs w:val="22"/>
        </w:rPr>
        <w:t>-</w:t>
      </w:r>
      <w:r w:rsidRPr="00B818B5">
        <w:rPr>
          <w:rFonts w:ascii="Lato" w:hAnsi="Lato" w:cs="Times New Roman"/>
          <w:sz w:val="22"/>
          <w:szCs w:val="22"/>
        </w:rPr>
        <w:t>minutowe przerwy regeneracyjne.</w:t>
      </w:r>
      <w:r w:rsidR="006935F4" w:rsidRPr="00B818B5">
        <w:rPr>
          <w:rFonts w:ascii="Lato" w:hAnsi="Lato" w:cs="Times New Roman"/>
          <w:sz w:val="22"/>
          <w:szCs w:val="22"/>
        </w:rPr>
        <w:t xml:space="preserve"> Dotyczy to dwóch pierwszych dni warsztatu. Trzeci dzień warsztatu stanowi: 5 godzin dydaktycznych (45 minut) oraz 60</w:t>
      </w:r>
      <w:r w:rsidR="00A22D14">
        <w:rPr>
          <w:rFonts w:ascii="Lato" w:hAnsi="Lato" w:cs="Times New Roman"/>
          <w:sz w:val="22"/>
          <w:szCs w:val="22"/>
        </w:rPr>
        <w:t>-</w:t>
      </w:r>
      <w:r w:rsidR="006935F4" w:rsidRPr="00B818B5">
        <w:rPr>
          <w:rFonts w:ascii="Lato" w:hAnsi="Lato" w:cs="Times New Roman"/>
          <w:sz w:val="22"/>
          <w:szCs w:val="22"/>
        </w:rPr>
        <w:t>minutową przerwę na obiad i jedną 15</w:t>
      </w:r>
      <w:r w:rsidR="00A22D14">
        <w:rPr>
          <w:rFonts w:ascii="Lato" w:hAnsi="Lato" w:cs="Times New Roman"/>
          <w:sz w:val="22"/>
          <w:szCs w:val="22"/>
        </w:rPr>
        <w:t>-</w:t>
      </w:r>
      <w:r w:rsidR="006935F4" w:rsidRPr="00B818B5">
        <w:rPr>
          <w:rFonts w:ascii="Lato" w:hAnsi="Lato" w:cs="Times New Roman"/>
          <w:sz w:val="22"/>
          <w:szCs w:val="22"/>
        </w:rPr>
        <w:t>minutową przerwę regeneracyjną.</w:t>
      </w:r>
    </w:p>
    <w:p w14:paraId="59B79A01" w14:textId="741EE259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Podczas każdego warsztatu Wykonawca sporządzi imienną listę obecności uczestników, według wzoru zawartego w </w:t>
      </w:r>
      <w:r w:rsidR="00684EB4" w:rsidRPr="00B818B5">
        <w:rPr>
          <w:rFonts w:ascii="Lato" w:hAnsi="Lato" w:cs="Times New Roman"/>
          <w:sz w:val="22"/>
          <w:szCs w:val="22"/>
        </w:rPr>
        <w:t>z</w:t>
      </w:r>
      <w:r w:rsidRPr="00B818B5">
        <w:rPr>
          <w:rFonts w:ascii="Lato" w:hAnsi="Lato" w:cs="Times New Roman"/>
          <w:sz w:val="22"/>
          <w:szCs w:val="22"/>
        </w:rPr>
        <w:t xml:space="preserve">ałączniku nr </w:t>
      </w:r>
      <w:r w:rsidR="00684EB4" w:rsidRPr="00B818B5">
        <w:rPr>
          <w:rFonts w:ascii="Lato" w:hAnsi="Lato" w:cs="Times New Roman"/>
          <w:sz w:val="22"/>
          <w:szCs w:val="22"/>
        </w:rPr>
        <w:t>11</w:t>
      </w:r>
      <w:r w:rsidRPr="00B818B5">
        <w:rPr>
          <w:rFonts w:ascii="Lato" w:hAnsi="Lato" w:cs="Times New Roman"/>
          <w:sz w:val="22"/>
          <w:szCs w:val="22"/>
        </w:rPr>
        <w:t xml:space="preserve"> do Umowy. Listę </w:t>
      </w:r>
      <w:r w:rsidR="003626FD" w:rsidRPr="00B818B5">
        <w:rPr>
          <w:rFonts w:ascii="Lato" w:hAnsi="Lato" w:cs="Times New Roman"/>
          <w:sz w:val="22"/>
          <w:szCs w:val="22"/>
        </w:rPr>
        <w:t xml:space="preserve">obecności </w:t>
      </w:r>
      <w:r w:rsidRPr="00B818B5">
        <w:rPr>
          <w:rFonts w:ascii="Lato" w:hAnsi="Lato" w:cs="Times New Roman"/>
          <w:sz w:val="22"/>
          <w:szCs w:val="22"/>
        </w:rPr>
        <w:t xml:space="preserve">wraz z podpisami uczestników Wykonawca przekaże Zamawiającemu nie później niż 3 dni po zakończeniu </w:t>
      </w:r>
      <w:r w:rsidR="006935F4" w:rsidRPr="00B818B5">
        <w:rPr>
          <w:rFonts w:ascii="Lato" w:hAnsi="Lato" w:cs="Times New Roman"/>
          <w:sz w:val="22"/>
          <w:szCs w:val="22"/>
        </w:rPr>
        <w:t xml:space="preserve">każdego </w:t>
      </w:r>
      <w:r w:rsidRPr="00B818B5">
        <w:rPr>
          <w:rFonts w:ascii="Lato" w:hAnsi="Lato" w:cs="Times New Roman"/>
          <w:sz w:val="22"/>
          <w:szCs w:val="22"/>
        </w:rPr>
        <w:t>warsztat</w:t>
      </w:r>
      <w:r w:rsidR="006935F4" w:rsidRPr="00B818B5">
        <w:rPr>
          <w:rFonts w:ascii="Lato" w:hAnsi="Lato" w:cs="Times New Roman"/>
          <w:sz w:val="22"/>
          <w:szCs w:val="22"/>
        </w:rPr>
        <w:t>u</w:t>
      </w:r>
      <w:r w:rsidR="001A7251" w:rsidRPr="00B818B5">
        <w:rPr>
          <w:rFonts w:ascii="Lato" w:hAnsi="Lato" w:cs="Times New Roman"/>
          <w:sz w:val="22"/>
          <w:szCs w:val="22"/>
        </w:rPr>
        <w:t xml:space="preserve"> (za wyjątkiem ostatniego cyklu warsztatów). Lista obecności dla ostatniego warsztat</w:t>
      </w:r>
      <w:r w:rsidR="008479D2">
        <w:rPr>
          <w:rFonts w:ascii="Lato" w:hAnsi="Lato" w:cs="Times New Roman"/>
          <w:sz w:val="22"/>
          <w:szCs w:val="22"/>
        </w:rPr>
        <w:t>u</w:t>
      </w:r>
      <w:r w:rsidR="001A7251" w:rsidRPr="00B818B5">
        <w:rPr>
          <w:rFonts w:ascii="Lato" w:hAnsi="Lato" w:cs="Times New Roman"/>
          <w:sz w:val="22"/>
          <w:szCs w:val="22"/>
        </w:rPr>
        <w:t xml:space="preserve"> zostanie przekazana najpóźniej w dniu podpisania protokołu końcowego.</w:t>
      </w:r>
    </w:p>
    <w:p w14:paraId="427D207B" w14:textId="77777777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Wykonawca zobowiązany jest do zapewnienia miejsca do przeprowadzenia warsztatów stacjonarnych i noclegu w jednym obiekcie (budynek lub kompleks budynków zlokalizowanych na terenie jednej posesji)</w:t>
      </w:r>
      <w:r w:rsidR="00E36497" w:rsidRPr="00B818B5">
        <w:rPr>
          <w:rFonts w:ascii="Lato" w:hAnsi="Lato" w:cs="Times New Roman"/>
          <w:sz w:val="22"/>
          <w:szCs w:val="22"/>
        </w:rPr>
        <w:t>.</w:t>
      </w:r>
    </w:p>
    <w:p w14:paraId="53EA2CDA" w14:textId="343D1D73" w:rsidR="00E36497" w:rsidRPr="00B818B5" w:rsidRDefault="00E36497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W</w:t>
      </w:r>
      <w:r w:rsidR="00637FE3" w:rsidRPr="00B818B5">
        <w:rPr>
          <w:rFonts w:ascii="Lato" w:hAnsi="Lato" w:cs="Times New Roman"/>
          <w:sz w:val="22"/>
          <w:szCs w:val="22"/>
        </w:rPr>
        <w:t xml:space="preserve">arsztaty zostaną przeprowadzone w </w:t>
      </w:r>
      <w:r w:rsidR="0090413D" w:rsidRPr="00B818B5">
        <w:rPr>
          <w:rFonts w:ascii="Lato" w:hAnsi="Lato" w:cs="Times New Roman"/>
          <w:sz w:val="22"/>
          <w:szCs w:val="22"/>
        </w:rPr>
        <w:t>trzech lokalizacjach w</w:t>
      </w:r>
      <w:r w:rsidR="00637FE3" w:rsidRPr="00B818B5">
        <w:rPr>
          <w:rFonts w:ascii="Lato" w:hAnsi="Lato" w:cs="Times New Roman"/>
          <w:sz w:val="22"/>
          <w:szCs w:val="22"/>
        </w:rPr>
        <w:t xml:space="preserve"> Polsce (Poznań,</w:t>
      </w:r>
      <w:r w:rsidR="006935F4" w:rsidRPr="00B818B5">
        <w:rPr>
          <w:rFonts w:ascii="Lato" w:hAnsi="Lato" w:cs="Times New Roman"/>
          <w:sz w:val="22"/>
          <w:szCs w:val="22"/>
        </w:rPr>
        <w:t xml:space="preserve"> </w:t>
      </w:r>
      <w:r w:rsidR="00637FE3" w:rsidRPr="00B818B5">
        <w:rPr>
          <w:rFonts w:ascii="Lato" w:hAnsi="Lato" w:cs="Times New Roman"/>
          <w:sz w:val="22"/>
          <w:szCs w:val="22"/>
        </w:rPr>
        <w:t>Warszawa</w:t>
      </w:r>
      <w:r w:rsidR="006935F4" w:rsidRPr="00B818B5">
        <w:rPr>
          <w:rFonts w:ascii="Lato" w:hAnsi="Lato" w:cs="Times New Roman"/>
          <w:sz w:val="22"/>
          <w:szCs w:val="22"/>
        </w:rPr>
        <w:t>, Katowice</w:t>
      </w:r>
      <w:r w:rsidRPr="00B818B5">
        <w:rPr>
          <w:rFonts w:ascii="Lato" w:hAnsi="Lato" w:cs="Times New Roman"/>
          <w:sz w:val="22"/>
          <w:szCs w:val="22"/>
        </w:rPr>
        <w:t xml:space="preserve">), </w:t>
      </w:r>
      <w:r w:rsidR="00637FE3" w:rsidRPr="00B818B5">
        <w:rPr>
          <w:rFonts w:ascii="Lato" w:hAnsi="Lato" w:cs="Times New Roman"/>
          <w:sz w:val="22"/>
          <w:szCs w:val="22"/>
        </w:rPr>
        <w:t xml:space="preserve">w lokalizacji każdorazowo wskazanej dla poszczególnych warsztatów przez Wykonawcę i zaakceptowanej przez Zamawiającego. </w:t>
      </w:r>
    </w:p>
    <w:p w14:paraId="7DA9D35F" w14:textId="444EA790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Dojazd z dworca PKP/PKS na miejsce przeprowadzenia warsztatów musi być możliwy przy wykorzystaniu środków komunikacji publicznej (maksymalny czas dojazdu to 1 godz. od najbliższego dworca PKP/PKS – według Google </w:t>
      </w:r>
      <w:proofErr w:type="spellStart"/>
      <w:r w:rsidRPr="00B818B5">
        <w:rPr>
          <w:rFonts w:ascii="Lato" w:hAnsi="Lato" w:cs="Times New Roman"/>
          <w:sz w:val="22"/>
          <w:szCs w:val="22"/>
        </w:rPr>
        <w:t>Maps</w:t>
      </w:r>
      <w:proofErr w:type="spellEnd"/>
      <w:r w:rsidRPr="00B818B5">
        <w:rPr>
          <w:rFonts w:ascii="Lato" w:hAnsi="Lato" w:cs="Times New Roman"/>
          <w:sz w:val="22"/>
          <w:szCs w:val="22"/>
        </w:rPr>
        <w:t xml:space="preserve"> przy wskazaniu transportu miejskiego w godzinach</w:t>
      </w:r>
      <w:r w:rsidR="005F2D9D" w:rsidRPr="00B818B5">
        <w:rPr>
          <w:rFonts w:ascii="Lato" w:hAnsi="Lato" w:cs="Times New Roman"/>
          <w:sz w:val="22"/>
          <w:szCs w:val="22"/>
        </w:rPr>
        <w:t xml:space="preserve"> </w:t>
      </w:r>
      <w:r w:rsidRPr="00B818B5">
        <w:rPr>
          <w:rFonts w:ascii="Lato" w:hAnsi="Lato" w:cs="Times New Roman"/>
          <w:sz w:val="22"/>
          <w:szCs w:val="22"/>
        </w:rPr>
        <w:t xml:space="preserve">07:30-8:30 w dni robocze), w przeciwnym razie Wykonawca zobowiązany jest zorganizować dojazd uczestników na własny koszt, wówczas do czasu trwania dnia warsztatu nie wlicza się transportu z dworca PKP/PKS do miejsca warsztatów. </w:t>
      </w:r>
    </w:p>
    <w:p w14:paraId="023F50D8" w14:textId="631CE255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Wykonawca zapewni oznakowanie </w:t>
      </w:r>
      <w:proofErr w:type="spellStart"/>
      <w:r w:rsidRPr="00B818B5">
        <w:rPr>
          <w:rFonts w:ascii="Lato" w:hAnsi="Lato" w:cs="Times New Roman"/>
          <w:sz w:val="22"/>
          <w:szCs w:val="22"/>
        </w:rPr>
        <w:t>sal</w:t>
      </w:r>
      <w:proofErr w:type="spellEnd"/>
      <w:r w:rsidRPr="00B818B5">
        <w:rPr>
          <w:rFonts w:ascii="Lato" w:hAnsi="Lato" w:cs="Times New Roman"/>
          <w:sz w:val="22"/>
          <w:szCs w:val="22"/>
        </w:rPr>
        <w:t xml:space="preserve">, w których zorganizowane zostaną </w:t>
      </w:r>
      <w:r w:rsidR="00A22D14">
        <w:rPr>
          <w:rFonts w:ascii="Lato" w:hAnsi="Lato" w:cs="Times New Roman"/>
          <w:sz w:val="22"/>
          <w:szCs w:val="22"/>
        </w:rPr>
        <w:t>warsztaty</w:t>
      </w:r>
      <w:r w:rsidR="00D710D3" w:rsidRPr="00B818B5">
        <w:rPr>
          <w:rFonts w:ascii="Lato" w:hAnsi="Lato" w:cs="Times New Roman"/>
          <w:sz w:val="22"/>
          <w:szCs w:val="22"/>
        </w:rPr>
        <w:t xml:space="preserve">, zgodnie z logotypami przekazanymi przez Zamawiającego i </w:t>
      </w:r>
      <w:r w:rsidRPr="00B818B5">
        <w:rPr>
          <w:rFonts w:ascii="Lato" w:hAnsi="Lato" w:cs="Times New Roman"/>
          <w:sz w:val="22"/>
          <w:szCs w:val="22"/>
        </w:rPr>
        <w:t>w sposób gwarantujący bezproblemowe dotarcie uczestników.</w:t>
      </w:r>
    </w:p>
    <w:p w14:paraId="78009FEB" w14:textId="77777777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Wykonawca zapewnieni dostęp do bezpłatnej szatni z miejscami na przechowywanie odzieży wierzchniej i bagażu. </w:t>
      </w:r>
    </w:p>
    <w:p w14:paraId="06845001" w14:textId="5ECCD57F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Warsztaty </w:t>
      </w:r>
      <w:r w:rsidR="003626FD" w:rsidRPr="00B818B5">
        <w:rPr>
          <w:rFonts w:ascii="Lato" w:hAnsi="Lato" w:cs="Times New Roman"/>
          <w:sz w:val="22"/>
          <w:szCs w:val="22"/>
        </w:rPr>
        <w:t>zostaną</w:t>
      </w:r>
      <w:r w:rsidRPr="00B818B5">
        <w:rPr>
          <w:rFonts w:ascii="Lato" w:hAnsi="Lato" w:cs="Times New Roman"/>
          <w:sz w:val="22"/>
          <w:szCs w:val="22"/>
        </w:rPr>
        <w:t xml:space="preserve"> przygotowane, zorganizowane i przeprowadzone zgodnie z zaakceptowanymi i odebranym przez Zamawiającego materiałami szkoleniowym i programami szkoleń.</w:t>
      </w:r>
    </w:p>
    <w:p w14:paraId="51724BC4" w14:textId="6623BF7A" w:rsidR="003626FD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Obiekty szkoleniowo – noclegowe, w których odbędą się warsztaty przez cały okres prowadzenia warsztatów nie będą w trakcie prac remontowych lub budowlanych, które utrudniałyby</w:t>
      </w:r>
      <w:r w:rsidR="006935F4" w:rsidRPr="00B818B5">
        <w:rPr>
          <w:rFonts w:ascii="Lato" w:hAnsi="Lato" w:cs="Times New Roman"/>
          <w:sz w:val="22"/>
          <w:szCs w:val="22"/>
        </w:rPr>
        <w:t xml:space="preserve"> ich </w:t>
      </w:r>
      <w:r w:rsidRPr="00B818B5">
        <w:rPr>
          <w:rFonts w:ascii="Lato" w:hAnsi="Lato" w:cs="Times New Roman"/>
          <w:sz w:val="22"/>
          <w:szCs w:val="22"/>
        </w:rPr>
        <w:t xml:space="preserve">prowadzenie.  </w:t>
      </w:r>
    </w:p>
    <w:p w14:paraId="1B920B52" w14:textId="07D9C503" w:rsidR="003626FD" w:rsidRPr="00B818B5" w:rsidRDefault="003626FD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lastRenderedPageBreak/>
        <w:t>Jeśli z przyczyn losowych, niezależnych od Wykonawcy będzie wymagana zmiana</w:t>
      </w:r>
      <w:r w:rsidR="00CC1D65" w:rsidRPr="00B818B5">
        <w:rPr>
          <w:rFonts w:ascii="Lato" w:hAnsi="Lato" w:cs="Times New Roman"/>
          <w:sz w:val="22"/>
          <w:szCs w:val="22"/>
        </w:rPr>
        <w:t xml:space="preserve"> obiektu i bazy noclegowej</w:t>
      </w:r>
      <w:r w:rsidR="00A22D14">
        <w:rPr>
          <w:rFonts w:ascii="Lato" w:hAnsi="Lato" w:cs="Times New Roman"/>
          <w:sz w:val="22"/>
          <w:szCs w:val="22"/>
        </w:rPr>
        <w:t>,</w:t>
      </w:r>
      <w:r w:rsidR="00CC1D65" w:rsidRPr="00B818B5">
        <w:rPr>
          <w:rFonts w:ascii="Lato" w:hAnsi="Lato" w:cs="Times New Roman"/>
          <w:sz w:val="22"/>
          <w:szCs w:val="22"/>
        </w:rPr>
        <w:t xml:space="preserve"> </w:t>
      </w:r>
      <w:r w:rsidRPr="00B818B5">
        <w:rPr>
          <w:rFonts w:ascii="Lato" w:hAnsi="Lato" w:cs="Times New Roman"/>
          <w:sz w:val="22"/>
          <w:szCs w:val="22"/>
        </w:rPr>
        <w:t>Wykonawca</w:t>
      </w:r>
      <w:r w:rsidR="00CC1D65" w:rsidRPr="00B818B5">
        <w:rPr>
          <w:rFonts w:ascii="Lato" w:hAnsi="Lato" w:cs="Times New Roman"/>
          <w:sz w:val="22"/>
          <w:szCs w:val="22"/>
        </w:rPr>
        <w:t xml:space="preserve"> jest </w:t>
      </w:r>
      <w:r w:rsidRPr="00B818B5">
        <w:rPr>
          <w:rFonts w:ascii="Lato" w:hAnsi="Lato" w:cs="Times New Roman"/>
          <w:sz w:val="22"/>
          <w:szCs w:val="22"/>
        </w:rPr>
        <w:t>zobowiązany</w:t>
      </w:r>
      <w:r w:rsidR="00CC1D65" w:rsidRPr="00B818B5">
        <w:rPr>
          <w:rFonts w:ascii="Lato" w:hAnsi="Lato" w:cs="Times New Roman"/>
          <w:sz w:val="22"/>
          <w:szCs w:val="22"/>
        </w:rPr>
        <w:t xml:space="preserve"> do</w:t>
      </w:r>
      <w:r w:rsidRPr="00B818B5">
        <w:rPr>
          <w:rFonts w:ascii="Lato" w:hAnsi="Lato" w:cs="Times New Roman"/>
          <w:sz w:val="22"/>
          <w:szCs w:val="22"/>
        </w:rPr>
        <w:t>:</w:t>
      </w:r>
    </w:p>
    <w:p w14:paraId="1AF0920B" w14:textId="04759B0B" w:rsidR="003626FD" w:rsidRPr="00B818B5" w:rsidRDefault="003626FD" w:rsidP="008F7F4D">
      <w:pPr>
        <w:pStyle w:val="Akapitzlist"/>
        <w:numPr>
          <w:ilvl w:val="1"/>
          <w:numId w:val="3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powiadomienia o tym fakcie Zamawiającego nie później niż 10 dni roboczych przed pierwszym dniem zaplanowanego warsztatu;</w:t>
      </w:r>
    </w:p>
    <w:p w14:paraId="57BB021E" w14:textId="77777777" w:rsidR="003626FD" w:rsidRPr="00B818B5" w:rsidRDefault="00CC1D65" w:rsidP="008F7F4D">
      <w:pPr>
        <w:pStyle w:val="Akapitzlist"/>
        <w:numPr>
          <w:ilvl w:val="1"/>
          <w:numId w:val="3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zapewnienia </w:t>
      </w:r>
      <w:r w:rsidR="00D93AA3" w:rsidRPr="00B818B5">
        <w:rPr>
          <w:rFonts w:ascii="Lato" w:hAnsi="Lato" w:cs="Times New Roman"/>
          <w:sz w:val="22"/>
          <w:szCs w:val="22"/>
        </w:rPr>
        <w:t>innego obiektu szkoleniowego</w:t>
      </w:r>
      <w:r w:rsidR="003626FD" w:rsidRPr="00B818B5">
        <w:rPr>
          <w:rFonts w:ascii="Lato" w:hAnsi="Lato" w:cs="Times New Roman"/>
          <w:sz w:val="22"/>
          <w:szCs w:val="22"/>
        </w:rPr>
        <w:t>, który spełnia wszystkie wskazane w tym dokumencie wymagania i pozwala na realizację warsztatu w wyznaczonym, zaplanowanym wcześniej terminie;</w:t>
      </w:r>
    </w:p>
    <w:p w14:paraId="4DAB9A5A" w14:textId="6604B8EB" w:rsidR="00CC1D65" w:rsidRPr="00B818B5" w:rsidRDefault="003626FD" w:rsidP="008F7F4D">
      <w:pPr>
        <w:pStyle w:val="Akapitzlist"/>
        <w:numPr>
          <w:ilvl w:val="1"/>
          <w:numId w:val="3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 razie konieczności zmiany terminu Wykonawca zobowiązany jest do przeprowadzania warsztatu w </w:t>
      </w:r>
      <w:r w:rsidR="00D93AA3" w:rsidRPr="00B818B5">
        <w:rPr>
          <w:rFonts w:ascii="Lato" w:hAnsi="Lato" w:cs="Times New Roman"/>
          <w:sz w:val="22"/>
          <w:szCs w:val="22"/>
        </w:rPr>
        <w:t>terminie późniejszy</w:t>
      </w:r>
      <w:r w:rsidRPr="00B818B5">
        <w:rPr>
          <w:rFonts w:ascii="Lato" w:hAnsi="Lato" w:cs="Times New Roman"/>
          <w:sz w:val="22"/>
          <w:szCs w:val="22"/>
        </w:rPr>
        <w:t>m</w:t>
      </w:r>
      <w:r w:rsidR="00D93AA3" w:rsidRPr="00B818B5">
        <w:rPr>
          <w:rFonts w:ascii="Lato" w:hAnsi="Lato" w:cs="Times New Roman"/>
          <w:sz w:val="22"/>
          <w:szCs w:val="22"/>
        </w:rPr>
        <w:t xml:space="preserve">. </w:t>
      </w:r>
    </w:p>
    <w:p w14:paraId="791A153D" w14:textId="77777777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Wykonawca zobowiązany jest do opracowania materiałów dydaktycznych dla uczestników, na podstawie swoich autorskich programów i konspektów wraz z niezbędnymi materiałami, tj. prezentacjami wykorzystywanymi przez trenera lub trenerów lub innych przygotowanych przez Wykonawcę materiałów służących przekazaniu wiedzy uczestnikom (np. skrypty, diagramy, itp.), w terminie określonym w Umowie.</w:t>
      </w:r>
    </w:p>
    <w:p w14:paraId="6F85B927" w14:textId="77777777" w:rsidR="00002C8B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Wykonawca zobowiązany jest do przekazania materiałów dydaktycznych w wersji elektronicznej: w wybranym przez </w:t>
      </w:r>
      <w:r w:rsidR="005F2D9D" w:rsidRPr="00B818B5">
        <w:rPr>
          <w:rFonts w:ascii="Lato" w:hAnsi="Lato" w:cs="Times New Roman"/>
          <w:sz w:val="22"/>
          <w:szCs w:val="22"/>
        </w:rPr>
        <w:t>W</w:t>
      </w:r>
      <w:r w:rsidRPr="00B818B5">
        <w:rPr>
          <w:rFonts w:ascii="Lato" w:hAnsi="Lato" w:cs="Times New Roman"/>
          <w:sz w:val="22"/>
          <w:szCs w:val="22"/>
        </w:rPr>
        <w:t>ykonawcę formacie danych spośród: .</w:t>
      </w:r>
      <w:proofErr w:type="spellStart"/>
      <w:r w:rsidRPr="00B818B5">
        <w:rPr>
          <w:rFonts w:ascii="Lato" w:hAnsi="Lato" w:cs="Times New Roman"/>
          <w:sz w:val="22"/>
          <w:szCs w:val="22"/>
        </w:rPr>
        <w:t>docx</w:t>
      </w:r>
      <w:proofErr w:type="spellEnd"/>
      <w:r w:rsidRPr="00B818B5">
        <w:rPr>
          <w:rFonts w:ascii="Lato" w:hAnsi="Lato" w:cs="Times New Roman"/>
          <w:sz w:val="22"/>
          <w:szCs w:val="22"/>
        </w:rPr>
        <w:t xml:space="preserve"> lub .</w:t>
      </w:r>
      <w:proofErr w:type="spellStart"/>
      <w:r w:rsidRPr="00B818B5">
        <w:rPr>
          <w:rFonts w:ascii="Lato" w:hAnsi="Lato" w:cs="Times New Roman"/>
          <w:sz w:val="22"/>
          <w:szCs w:val="22"/>
        </w:rPr>
        <w:t>doc</w:t>
      </w:r>
      <w:proofErr w:type="spellEnd"/>
      <w:r w:rsidRPr="00B818B5">
        <w:rPr>
          <w:rFonts w:ascii="Lato" w:hAnsi="Lato" w:cs="Times New Roman"/>
          <w:sz w:val="22"/>
          <w:szCs w:val="22"/>
        </w:rPr>
        <w:t>, lub .rtf lub .pdf lub innym uzgodnionym z Zamawiającym na adres poczty elektronicznej osoby odpowiedzialnej za realizację Umowy po stronie Zamawiającego.</w:t>
      </w:r>
      <w:r w:rsidR="005F2D9D" w:rsidRPr="00B818B5">
        <w:rPr>
          <w:rFonts w:ascii="Lato" w:hAnsi="Lato" w:cs="Times New Roman"/>
          <w:sz w:val="22"/>
          <w:szCs w:val="22"/>
        </w:rPr>
        <w:t xml:space="preserve"> </w:t>
      </w:r>
    </w:p>
    <w:p w14:paraId="5700BBA0" w14:textId="2EC9A1CE" w:rsidR="00E36497" w:rsidRPr="00B818B5" w:rsidRDefault="005F2D9D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Materiały </w:t>
      </w:r>
      <w:r w:rsidR="005F2A12" w:rsidRPr="00B818B5">
        <w:rPr>
          <w:rFonts w:ascii="Lato" w:hAnsi="Lato" w:cs="Times New Roman"/>
          <w:sz w:val="22"/>
          <w:szCs w:val="22"/>
        </w:rPr>
        <w:t xml:space="preserve">w ostatecznej formie (zaakceptowane wcześniej przez Zamawiającego) </w:t>
      </w:r>
      <w:r w:rsidR="00A22D14">
        <w:rPr>
          <w:rFonts w:ascii="Lato" w:hAnsi="Lato" w:cs="Times New Roman"/>
          <w:sz w:val="22"/>
          <w:szCs w:val="22"/>
        </w:rPr>
        <w:t xml:space="preserve">muszą </w:t>
      </w:r>
      <w:r w:rsidRPr="00B818B5">
        <w:rPr>
          <w:rFonts w:ascii="Lato" w:hAnsi="Lato" w:cs="Times New Roman"/>
          <w:sz w:val="22"/>
          <w:szCs w:val="22"/>
        </w:rPr>
        <w:t xml:space="preserve">być przekazane do Zamawiającego nie później niż </w:t>
      </w:r>
      <w:r w:rsidR="005F2A12" w:rsidRPr="00B818B5">
        <w:rPr>
          <w:rFonts w:ascii="Lato" w:hAnsi="Lato" w:cs="Times New Roman"/>
          <w:sz w:val="22"/>
          <w:szCs w:val="22"/>
        </w:rPr>
        <w:t>5 dni przed rozpoczęciem pierwszego dnia pierwszego warsztatu w cyklu.</w:t>
      </w:r>
    </w:p>
    <w:p w14:paraId="4C6C2162" w14:textId="3393A4E0" w:rsidR="00E36497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Wykonawca zapewni uczestnikom możliwości konsultowania z prowadzącym zagadnień omawianych podczas warsztatów, m.in. podczas przerw oraz w okresie 3 dni po zakończeniu warsztatu za pomocą poczty elektronicznej (udzielanie odpowiedzi drogą elektroniczną na pytania uczestników dotyczących tematów poruszanych podczas warsztatów – udzielnie odpowiedzi na max. 30 zadanych pytań po każdym module szkoleniowym od </w:t>
      </w:r>
      <w:r w:rsidR="0002301C" w:rsidRPr="00B818B5">
        <w:rPr>
          <w:rFonts w:ascii="Lato" w:hAnsi="Lato" w:cs="Times New Roman"/>
          <w:sz w:val="22"/>
          <w:szCs w:val="22"/>
        </w:rPr>
        <w:t xml:space="preserve">wszystkich </w:t>
      </w:r>
      <w:r w:rsidRPr="00B818B5">
        <w:rPr>
          <w:rFonts w:ascii="Lato" w:hAnsi="Lato" w:cs="Times New Roman"/>
          <w:sz w:val="22"/>
          <w:szCs w:val="22"/>
        </w:rPr>
        <w:t>uczestników danego szkolenia).</w:t>
      </w:r>
    </w:p>
    <w:p w14:paraId="69023CE0" w14:textId="5FCD188C" w:rsidR="00637FE3" w:rsidRPr="00B818B5" w:rsidRDefault="00637FE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Wykonawca zobowiązany jest do przekazania </w:t>
      </w:r>
      <w:r w:rsidR="001F3533" w:rsidRPr="00B818B5">
        <w:rPr>
          <w:rFonts w:ascii="Lato" w:hAnsi="Lato" w:cs="Times New Roman"/>
          <w:sz w:val="22"/>
          <w:szCs w:val="22"/>
        </w:rPr>
        <w:t xml:space="preserve">uczestnikom, w trzecim dniu warsztatu, </w:t>
      </w:r>
      <w:r w:rsidRPr="00B818B5">
        <w:rPr>
          <w:rFonts w:ascii="Lato" w:hAnsi="Lato" w:cs="Times New Roman"/>
          <w:sz w:val="22"/>
          <w:szCs w:val="22"/>
        </w:rPr>
        <w:t xml:space="preserve">ankiety </w:t>
      </w:r>
      <w:r w:rsidR="00002C8B" w:rsidRPr="00B818B5">
        <w:rPr>
          <w:rFonts w:ascii="Lato" w:hAnsi="Lato" w:cs="Times New Roman"/>
          <w:sz w:val="22"/>
          <w:szCs w:val="22"/>
        </w:rPr>
        <w:t xml:space="preserve">indywidualnej oceny warsztatu przez </w:t>
      </w:r>
      <w:r w:rsidR="001F3533" w:rsidRPr="00B818B5">
        <w:rPr>
          <w:rFonts w:ascii="Lato" w:hAnsi="Lato" w:cs="Times New Roman"/>
          <w:sz w:val="22"/>
          <w:szCs w:val="22"/>
        </w:rPr>
        <w:t xml:space="preserve">uczestników z każdego zrealizowanego warsztatu, zebrania jej wyników (w formie raportu stanowiącego załącznik do e-maila) od wszystkich uczestników oraz przekazania raportu z ankiet Zamawiającemu w terminie określonym w Umowie. Ankieta </w:t>
      </w:r>
      <w:r w:rsidRPr="00B818B5">
        <w:rPr>
          <w:rFonts w:ascii="Lato" w:hAnsi="Lato" w:cs="Times New Roman"/>
          <w:sz w:val="22"/>
          <w:szCs w:val="22"/>
        </w:rPr>
        <w:t xml:space="preserve">stanowi </w:t>
      </w:r>
      <w:r w:rsidR="00684EB4" w:rsidRPr="00B818B5">
        <w:rPr>
          <w:rFonts w:ascii="Lato" w:hAnsi="Lato" w:cs="Times New Roman"/>
          <w:sz w:val="22"/>
          <w:szCs w:val="22"/>
        </w:rPr>
        <w:t>z</w:t>
      </w:r>
      <w:r w:rsidRPr="00B818B5">
        <w:rPr>
          <w:rFonts w:ascii="Lato" w:hAnsi="Lato" w:cs="Times New Roman"/>
          <w:sz w:val="22"/>
          <w:szCs w:val="22"/>
        </w:rPr>
        <w:t>ałącznik nr</w:t>
      </w:r>
      <w:r w:rsidR="00684EB4" w:rsidRPr="00B818B5">
        <w:rPr>
          <w:rFonts w:ascii="Lato" w:hAnsi="Lato" w:cs="Times New Roman"/>
          <w:sz w:val="22"/>
          <w:szCs w:val="22"/>
        </w:rPr>
        <w:t xml:space="preserve"> 6</w:t>
      </w:r>
      <w:r w:rsidRPr="00B818B5">
        <w:rPr>
          <w:rFonts w:ascii="Lato" w:hAnsi="Lato" w:cs="Times New Roman"/>
          <w:sz w:val="22"/>
          <w:szCs w:val="22"/>
        </w:rPr>
        <w:t xml:space="preserve"> do Umowy</w:t>
      </w:r>
      <w:r w:rsidR="001F3533" w:rsidRPr="00B818B5">
        <w:rPr>
          <w:rFonts w:ascii="Lato" w:hAnsi="Lato" w:cs="Times New Roman"/>
          <w:sz w:val="22"/>
          <w:szCs w:val="22"/>
        </w:rPr>
        <w:t xml:space="preserve">. </w:t>
      </w:r>
      <w:r w:rsidRPr="00B818B5">
        <w:rPr>
          <w:rFonts w:ascii="Lato" w:hAnsi="Lato" w:cs="Times New Roman"/>
          <w:sz w:val="22"/>
          <w:szCs w:val="22"/>
        </w:rPr>
        <w:t xml:space="preserve"> </w:t>
      </w:r>
    </w:p>
    <w:p w14:paraId="410C77FD" w14:textId="065A876D" w:rsidR="001F3533" w:rsidRPr="00B818B5" w:rsidRDefault="001F3533" w:rsidP="008F7F4D">
      <w:pPr>
        <w:pStyle w:val="Akapitzlist"/>
        <w:numPr>
          <w:ilvl w:val="0"/>
          <w:numId w:val="10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Na prośbę Zamawiającego Wykonawca udostępni s</w:t>
      </w:r>
      <w:r w:rsidR="006A6031">
        <w:rPr>
          <w:rFonts w:ascii="Lato" w:hAnsi="Lato" w:cs="Times New Roman"/>
          <w:sz w:val="22"/>
          <w:szCs w:val="22"/>
        </w:rPr>
        <w:t>k</w:t>
      </w:r>
      <w:r w:rsidRPr="00B818B5">
        <w:rPr>
          <w:rFonts w:ascii="Lato" w:hAnsi="Lato" w:cs="Times New Roman"/>
          <w:sz w:val="22"/>
          <w:szCs w:val="22"/>
        </w:rPr>
        <w:t xml:space="preserve">any ankiet </w:t>
      </w:r>
      <w:r w:rsidR="00002C8B" w:rsidRPr="00B818B5">
        <w:rPr>
          <w:rFonts w:ascii="Lato" w:hAnsi="Lato" w:cs="Times New Roman"/>
          <w:sz w:val="22"/>
          <w:szCs w:val="22"/>
        </w:rPr>
        <w:t>oceny warsztatów przez</w:t>
      </w:r>
      <w:r w:rsidRPr="00B818B5">
        <w:rPr>
          <w:rFonts w:ascii="Lato" w:hAnsi="Lato" w:cs="Times New Roman"/>
          <w:sz w:val="22"/>
          <w:szCs w:val="22"/>
        </w:rPr>
        <w:t xml:space="preserve"> uczestników po zakończonym warsztacie. </w:t>
      </w:r>
    </w:p>
    <w:p w14:paraId="580FE29F" w14:textId="0A5725AF" w:rsidR="004A5B6D" w:rsidRPr="00B818B5" w:rsidRDefault="001F3533" w:rsidP="008F7F4D">
      <w:pPr>
        <w:spacing w:line="240" w:lineRule="auto"/>
        <w:jc w:val="left"/>
        <w:rPr>
          <w:rFonts w:ascii="Lato" w:hAnsi="Lato"/>
          <w:b/>
          <w:bCs/>
          <w:sz w:val="22"/>
          <w:szCs w:val="22"/>
        </w:rPr>
      </w:pPr>
      <w:r w:rsidRPr="00B818B5">
        <w:rPr>
          <w:rFonts w:ascii="Lato" w:hAnsi="Lato"/>
          <w:b/>
          <w:bCs/>
          <w:sz w:val="22"/>
          <w:szCs w:val="22"/>
        </w:rPr>
        <w:t>W</w:t>
      </w:r>
      <w:r w:rsidR="004A5B6D" w:rsidRPr="00B818B5">
        <w:rPr>
          <w:rFonts w:ascii="Lato" w:hAnsi="Lato"/>
          <w:b/>
          <w:bCs/>
          <w:sz w:val="22"/>
          <w:szCs w:val="22"/>
        </w:rPr>
        <w:t xml:space="preserve">ykonawca zapewnia i pokrywa </w:t>
      </w:r>
      <w:r w:rsidR="00C4141D" w:rsidRPr="00B818B5">
        <w:rPr>
          <w:rFonts w:ascii="Lato" w:hAnsi="Lato"/>
          <w:b/>
          <w:bCs/>
          <w:sz w:val="22"/>
          <w:szCs w:val="22"/>
        </w:rPr>
        <w:t xml:space="preserve">również </w:t>
      </w:r>
      <w:r w:rsidR="004A5B6D" w:rsidRPr="00B818B5">
        <w:rPr>
          <w:rFonts w:ascii="Lato" w:hAnsi="Lato"/>
          <w:b/>
          <w:bCs/>
          <w:sz w:val="22"/>
          <w:szCs w:val="22"/>
        </w:rPr>
        <w:t>koszty</w:t>
      </w:r>
      <w:r w:rsidR="00C4141D" w:rsidRPr="00B818B5">
        <w:rPr>
          <w:rFonts w:ascii="Lato" w:hAnsi="Lato"/>
          <w:b/>
          <w:bCs/>
          <w:sz w:val="22"/>
          <w:szCs w:val="22"/>
        </w:rPr>
        <w:t>:</w:t>
      </w:r>
      <w:r w:rsidR="004A5B6D" w:rsidRPr="00B818B5">
        <w:rPr>
          <w:rFonts w:ascii="Lato" w:hAnsi="Lato"/>
          <w:b/>
          <w:bCs/>
          <w:sz w:val="22"/>
          <w:szCs w:val="22"/>
        </w:rPr>
        <w:t xml:space="preserve"> </w:t>
      </w:r>
    </w:p>
    <w:p w14:paraId="5A76C746" w14:textId="30987123" w:rsidR="00E86E0E" w:rsidRPr="00B818B5" w:rsidRDefault="00E86E0E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odpowiedniego opisania i oznaczenia </w:t>
      </w:r>
      <w:r w:rsidR="0002301C" w:rsidRPr="00B818B5">
        <w:rPr>
          <w:rFonts w:ascii="Lato" w:hAnsi="Lato" w:cs="Times New Roman"/>
          <w:sz w:val="22"/>
          <w:szCs w:val="22"/>
        </w:rPr>
        <w:t xml:space="preserve">wszystkich materiałów szkoleniowych, prezentacji, certyfikatów oraz </w:t>
      </w:r>
      <w:r w:rsidRPr="00B818B5">
        <w:rPr>
          <w:rFonts w:ascii="Lato" w:hAnsi="Lato" w:cs="Times New Roman"/>
          <w:sz w:val="22"/>
          <w:szCs w:val="22"/>
        </w:rPr>
        <w:t xml:space="preserve">miejsca, w którym będą realizowane warsztaty zgodnie z </w:t>
      </w:r>
      <w:r w:rsidR="001F3533" w:rsidRPr="00B818B5">
        <w:rPr>
          <w:rFonts w:ascii="Lato" w:hAnsi="Lato" w:cs="Times New Roman"/>
          <w:sz w:val="22"/>
          <w:szCs w:val="22"/>
        </w:rPr>
        <w:t>logotypami przekazanymi przez Zamawiającego</w:t>
      </w:r>
      <w:r w:rsidRPr="00B818B5">
        <w:rPr>
          <w:rFonts w:ascii="Lato" w:hAnsi="Lato" w:cs="Times New Roman"/>
          <w:sz w:val="22"/>
          <w:szCs w:val="22"/>
        </w:rPr>
        <w:t>;</w:t>
      </w:r>
    </w:p>
    <w:p w14:paraId="3FDD7CBE" w14:textId="7F3737D0" w:rsidR="00637FE3" w:rsidRPr="00B818B5" w:rsidRDefault="00637FE3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wynajmu sali (obejmuje koszt wynajmu sali wyposażonej, zgodnie z wymogami warsztatów, </w:t>
      </w:r>
      <w:r w:rsidR="00E36497" w:rsidRPr="00B818B5">
        <w:rPr>
          <w:rFonts w:ascii="Lato" w:hAnsi="Lato" w:cs="Times New Roman"/>
          <w:sz w:val="22"/>
          <w:szCs w:val="22"/>
        </w:rPr>
        <w:t>w</w:t>
      </w:r>
      <w:r w:rsidR="005F2A12" w:rsidRPr="00B818B5">
        <w:rPr>
          <w:rFonts w:ascii="Lato" w:hAnsi="Lato" w:cs="Times New Roman"/>
          <w:sz w:val="22"/>
          <w:szCs w:val="22"/>
        </w:rPr>
        <w:t xml:space="preserve"> </w:t>
      </w:r>
      <w:r w:rsidRPr="00B818B5">
        <w:rPr>
          <w:rFonts w:ascii="Lato" w:hAnsi="Lato" w:cs="Times New Roman"/>
          <w:sz w:val="22"/>
          <w:szCs w:val="22"/>
        </w:rPr>
        <w:t xml:space="preserve">m.in. w stoły, krzesła, rzutnik multimedialny z ekranem, komputer, tablice flipchart lub tablice </w:t>
      </w:r>
      <w:proofErr w:type="spellStart"/>
      <w:r w:rsidRPr="00B818B5">
        <w:rPr>
          <w:rFonts w:ascii="Lato" w:hAnsi="Lato" w:cs="Times New Roman"/>
          <w:sz w:val="22"/>
          <w:szCs w:val="22"/>
        </w:rPr>
        <w:t>suchościeralne</w:t>
      </w:r>
      <w:proofErr w:type="spellEnd"/>
      <w:r w:rsidRPr="00B818B5">
        <w:rPr>
          <w:rFonts w:ascii="Lato" w:hAnsi="Lato" w:cs="Times New Roman"/>
          <w:sz w:val="22"/>
          <w:szCs w:val="22"/>
        </w:rPr>
        <w:t>, bezprzewodowy dostęp do Internetu oraz koszty utrzymania sali, w tym energii elektrycznej); sala powinna być odpowiednio nagłośniona, klimatyzowana, ogrzewana, posiadać oświetlenie naturalne i sztuczne oraz posiadać odpowiednie zaplecze sanitarne, w tym dostęp do toalet w bezpośrednim jej sąsiedztwie;</w:t>
      </w:r>
    </w:p>
    <w:p w14:paraId="2F07593F" w14:textId="09FDB85D" w:rsidR="00637FE3" w:rsidRPr="00B818B5" w:rsidRDefault="00637FE3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obsługi technicznej, która na wypadek ewentualnych problemów z infrastrukturą informatyczną będzie zobowiązana naprawić lub</w:t>
      </w:r>
      <w:r w:rsidR="00E36497" w:rsidRPr="00B818B5">
        <w:rPr>
          <w:rFonts w:ascii="Lato" w:hAnsi="Lato" w:cs="Times New Roman"/>
          <w:sz w:val="22"/>
          <w:szCs w:val="22"/>
        </w:rPr>
        <w:t>/</w:t>
      </w:r>
      <w:r w:rsidRPr="00B818B5">
        <w:rPr>
          <w:rFonts w:ascii="Lato" w:hAnsi="Lato" w:cs="Times New Roman"/>
          <w:sz w:val="22"/>
          <w:szCs w:val="22"/>
        </w:rPr>
        <w:t xml:space="preserve">i wymienić uszkodzony sprzęt w czasie nieprzekraczającym 30 minut, co umożliwi trenerowi i grupie normalne prowadzenie zajęć; </w:t>
      </w:r>
    </w:p>
    <w:p w14:paraId="3A2C9FBF" w14:textId="4DA63445" w:rsidR="00E86E0E" w:rsidRPr="00B818B5" w:rsidRDefault="00E86E0E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lastRenderedPageBreak/>
        <w:t xml:space="preserve">wyposażenia wszystkich uczestników, w dniu rozpoczęcia warsztatów, przed ich rozpoczęciem, w komplet materiałów szkoleniowych, tj. prezentacje wykorzystywane przez trenera lub trenerów lub inne przygotowane przez Wykonawcę materiały służące przekazaniu wiedzy uczestnikom szkolenia (np. skrypty, diagramy, itp.), długopis i notatnik; </w:t>
      </w:r>
    </w:p>
    <w:p w14:paraId="3149AE72" w14:textId="7BCA0F97" w:rsidR="00FB7941" w:rsidRPr="00B818B5" w:rsidRDefault="00637FE3" w:rsidP="00FB7941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noclegów dla uczestników w pokojach maksymalnie 2</w:t>
      </w:r>
      <w:r w:rsidR="00A22D14">
        <w:rPr>
          <w:rFonts w:ascii="Lato" w:hAnsi="Lato" w:cs="Times New Roman"/>
          <w:sz w:val="22"/>
          <w:szCs w:val="22"/>
        </w:rPr>
        <w:t>-</w:t>
      </w:r>
      <w:r w:rsidRPr="00B818B5">
        <w:rPr>
          <w:rFonts w:ascii="Lato" w:hAnsi="Lato" w:cs="Times New Roman"/>
          <w:sz w:val="22"/>
          <w:szCs w:val="22"/>
        </w:rPr>
        <w:t>osobowych z pojedynczymi łóżkami lub wieloosobowych do 2</w:t>
      </w:r>
      <w:r w:rsidR="00A22D14">
        <w:rPr>
          <w:rFonts w:ascii="Lato" w:hAnsi="Lato" w:cs="Times New Roman"/>
          <w:sz w:val="22"/>
          <w:szCs w:val="22"/>
        </w:rPr>
        <w:t>-</w:t>
      </w:r>
      <w:r w:rsidRPr="00B818B5">
        <w:rPr>
          <w:rFonts w:ascii="Lato" w:hAnsi="Lato" w:cs="Times New Roman"/>
          <w:sz w:val="22"/>
          <w:szCs w:val="22"/>
        </w:rPr>
        <w:t>osobowego wykorzystania oraz dopasowanych do odpowiedniej, przekazanej przez Zamawiającego liczby kobiet i mężczyzn - oddzielnie dla kobiet i oddzielnie dla mężczyzn, z własną łazienką</w:t>
      </w:r>
      <w:r w:rsidR="00E36497" w:rsidRPr="00B818B5">
        <w:rPr>
          <w:rFonts w:ascii="Lato" w:hAnsi="Lato" w:cs="Times New Roman"/>
          <w:sz w:val="22"/>
          <w:szCs w:val="22"/>
        </w:rPr>
        <w:t>,</w:t>
      </w:r>
      <w:r w:rsidRPr="00B818B5">
        <w:rPr>
          <w:rFonts w:ascii="Lato" w:hAnsi="Lato" w:cs="Times New Roman"/>
          <w:sz w:val="22"/>
          <w:szCs w:val="22"/>
        </w:rPr>
        <w:t xml:space="preserve"> w obiekcie o standardzie co najmniej 3-gwiazdkowym lub równoważnym, od dnia poprzedzającego rozpoczęcie warsztatu (dla </w:t>
      </w:r>
      <w:r w:rsidR="0002301C" w:rsidRPr="00B818B5">
        <w:rPr>
          <w:rFonts w:ascii="Lato" w:hAnsi="Lato" w:cs="Times New Roman"/>
          <w:sz w:val="22"/>
          <w:szCs w:val="22"/>
        </w:rPr>
        <w:t xml:space="preserve">warsztatów </w:t>
      </w:r>
      <w:r w:rsidR="005049A6" w:rsidRPr="00B818B5">
        <w:rPr>
          <w:rFonts w:ascii="Lato" w:hAnsi="Lato" w:cs="Times New Roman"/>
          <w:sz w:val="22"/>
          <w:szCs w:val="22"/>
        </w:rPr>
        <w:t>3</w:t>
      </w:r>
      <w:r w:rsidR="00A22D14">
        <w:rPr>
          <w:rFonts w:ascii="Lato" w:hAnsi="Lato" w:cs="Times New Roman"/>
          <w:sz w:val="22"/>
          <w:szCs w:val="22"/>
        </w:rPr>
        <w:t>-</w:t>
      </w:r>
      <w:r w:rsidRPr="00B818B5">
        <w:rPr>
          <w:rFonts w:ascii="Lato" w:hAnsi="Lato" w:cs="Times New Roman"/>
          <w:sz w:val="22"/>
          <w:szCs w:val="22"/>
        </w:rPr>
        <w:t xml:space="preserve">dniowych </w:t>
      </w:r>
      <w:r w:rsidR="005049A6" w:rsidRPr="00B818B5">
        <w:rPr>
          <w:rFonts w:ascii="Lato" w:hAnsi="Lato" w:cs="Times New Roman"/>
          <w:sz w:val="22"/>
          <w:szCs w:val="22"/>
        </w:rPr>
        <w:t xml:space="preserve">będą </w:t>
      </w:r>
      <w:r w:rsidRPr="00B818B5">
        <w:rPr>
          <w:rFonts w:ascii="Lato" w:hAnsi="Lato" w:cs="Times New Roman"/>
          <w:sz w:val="22"/>
          <w:szCs w:val="22"/>
        </w:rPr>
        <w:t xml:space="preserve">to </w:t>
      </w:r>
      <w:r w:rsidR="00E36497" w:rsidRPr="00B818B5">
        <w:rPr>
          <w:rFonts w:ascii="Lato" w:hAnsi="Lato" w:cs="Times New Roman"/>
          <w:sz w:val="22"/>
          <w:szCs w:val="22"/>
        </w:rPr>
        <w:t xml:space="preserve">4 </w:t>
      </w:r>
      <w:r w:rsidR="005049A6" w:rsidRPr="00B818B5">
        <w:rPr>
          <w:rFonts w:ascii="Lato" w:hAnsi="Lato" w:cs="Times New Roman"/>
          <w:sz w:val="22"/>
          <w:szCs w:val="22"/>
        </w:rPr>
        <w:t>noclegi</w:t>
      </w:r>
      <w:r w:rsidRPr="00B818B5">
        <w:rPr>
          <w:rFonts w:ascii="Lato" w:hAnsi="Lato" w:cs="Times New Roman"/>
          <w:sz w:val="22"/>
          <w:szCs w:val="22"/>
        </w:rPr>
        <w:t>) do ostatniego dnia trwania szkolenia</w:t>
      </w:r>
      <w:r w:rsidR="00042D05">
        <w:rPr>
          <w:rFonts w:ascii="Lato" w:hAnsi="Lato" w:cs="Times New Roman"/>
          <w:sz w:val="22"/>
          <w:szCs w:val="22"/>
        </w:rPr>
        <w:t>.</w:t>
      </w:r>
      <w:r w:rsidR="00FB7941">
        <w:rPr>
          <w:rFonts w:ascii="Lato" w:hAnsi="Lato" w:cs="Times New Roman"/>
          <w:sz w:val="22"/>
          <w:szCs w:val="22"/>
        </w:rPr>
        <w:t xml:space="preserve"> </w:t>
      </w:r>
    </w:p>
    <w:p w14:paraId="47F77FA8" w14:textId="74E32636" w:rsidR="00637FE3" w:rsidRPr="00FB7941" w:rsidRDefault="00E86E0E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FB7941">
        <w:rPr>
          <w:rFonts w:ascii="Lato" w:hAnsi="Lato" w:cs="Times New Roman"/>
          <w:sz w:val="22"/>
          <w:szCs w:val="22"/>
        </w:rPr>
        <w:t>d</w:t>
      </w:r>
      <w:r w:rsidR="00637FE3" w:rsidRPr="00FB7941">
        <w:rPr>
          <w:rFonts w:ascii="Lato" w:hAnsi="Lato" w:cs="Times New Roman"/>
          <w:sz w:val="22"/>
          <w:szCs w:val="22"/>
        </w:rPr>
        <w:t>la uczestników warsztatów</w:t>
      </w:r>
      <w:r w:rsidR="00A22D14" w:rsidRPr="00FB7941">
        <w:rPr>
          <w:rFonts w:ascii="Lato" w:hAnsi="Lato" w:cs="Times New Roman"/>
          <w:sz w:val="22"/>
          <w:szCs w:val="22"/>
        </w:rPr>
        <w:t xml:space="preserve"> Wykonawca musi zapewnić </w:t>
      </w:r>
      <w:r w:rsidR="00FB7941" w:rsidRPr="00FB7941">
        <w:rPr>
          <w:rFonts w:ascii="Lato" w:hAnsi="Lato" w:cs="Times New Roman"/>
          <w:sz w:val="22"/>
          <w:szCs w:val="22"/>
        </w:rPr>
        <w:t xml:space="preserve">wyżywienie w postaci </w:t>
      </w:r>
      <w:r w:rsidR="00637FE3" w:rsidRPr="00FB7941">
        <w:rPr>
          <w:rFonts w:ascii="Lato" w:hAnsi="Lato" w:cs="Times New Roman"/>
          <w:sz w:val="22"/>
          <w:szCs w:val="22"/>
        </w:rPr>
        <w:t>śniadani</w:t>
      </w:r>
      <w:r w:rsidR="00FB7941" w:rsidRPr="00FB7941">
        <w:rPr>
          <w:rFonts w:ascii="Lato" w:hAnsi="Lato" w:cs="Times New Roman"/>
          <w:sz w:val="22"/>
          <w:szCs w:val="22"/>
        </w:rPr>
        <w:t>a</w:t>
      </w:r>
      <w:r w:rsidR="00637FE3" w:rsidRPr="00FB7941">
        <w:rPr>
          <w:rFonts w:ascii="Lato" w:hAnsi="Lato" w:cs="Times New Roman"/>
          <w:sz w:val="22"/>
          <w:szCs w:val="22"/>
        </w:rPr>
        <w:t xml:space="preserve"> i k</w:t>
      </w:r>
      <w:r w:rsidR="007A7275" w:rsidRPr="00FB7941">
        <w:rPr>
          <w:rFonts w:ascii="Lato" w:hAnsi="Lato" w:cs="Times New Roman"/>
          <w:sz w:val="22"/>
          <w:szCs w:val="22"/>
        </w:rPr>
        <w:t>olacj</w:t>
      </w:r>
      <w:r w:rsidR="00FB7941" w:rsidRPr="00FB7941">
        <w:rPr>
          <w:rFonts w:ascii="Lato" w:hAnsi="Lato" w:cs="Times New Roman"/>
          <w:sz w:val="22"/>
          <w:szCs w:val="22"/>
        </w:rPr>
        <w:t>i</w:t>
      </w:r>
      <w:r w:rsidR="00FB7941">
        <w:rPr>
          <w:rFonts w:ascii="Lato" w:hAnsi="Lato" w:cs="Times New Roman"/>
          <w:sz w:val="22"/>
          <w:szCs w:val="22"/>
        </w:rPr>
        <w:t xml:space="preserve"> w tym samym obiekcie, w którym będzie nocleg</w:t>
      </w:r>
    </w:p>
    <w:p w14:paraId="7CE92B97" w14:textId="6DF96978" w:rsidR="00637FE3" w:rsidRPr="00B818B5" w:rsidRDefault="00637FE3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 terminie nie później niż 5 dni roboczych przed datą każdego z warsztatów Zamawiający przekaże Wykonawcy </w:t>
      </w:r>
      <w:r w:rsidR="00E2659D">
        <w:rPr>
          <w:rFonts w:ascii="Lato" w:hAnsi="Lato" w:cs="Times New Roman"/>
          <w:sz w:val="22"/>
          <w:szCs w:val="22"/>
        </w:rPr>
        <w:t xml:space="preserve">listę uczestników warsztatów, która będzie jednocześnie listą uczestników, którym należy zapewnić nocleg; </w:t>
      </w:r>
      <w:r w:rsidR="00202EE8">
        <w:rPr>
          <w:rFonts w:ascii="Lato" w:hAnsi="Lato" w:cs="Times New Roman"/>
          <w:sz w:val="22"/>
          <w:szCs w:val="22"/>
        </w:rPr>
        <w:t xml:space="preserve"> </w:t>
      </w:r>
    </w:p>
    <w:p w14:paraId="0D849387" w14:textId="3E83863C" w:rsidR="00637FE3" w:rsidRPr="00B818B5" w:rsidRDefault="00637FE3" w:rsidP="008F7F4D">
      <w:pPr>
        <w:pStyle w:val="Akapitzlist"/>
        <w:numPr>
          <w:ilvl w:val="0"/>
          <w:numId w:val="7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wyżywienia </w:t>
      </w:r>
      <w:r w:rsidR="00FB7941">
        <w:rPr>
          <w:rFonts w:ascii="Lato" w:hAnsi="Lato" w:cs="Times New Roman"/>
          <w:sz w:val="22"/>
          <w:szCs w:val="22"/>
        </w:rPr>
        <w:t xml:space="preserve">dla wszystkich </w:t>
      </w:r>
      <w:r w:rsidRPr="00B818B5">
        <w:rPr>
          <w:rFonts w:ascii="Lato" w:hAnsi="Lato" w:cs="Times New Roman"/>
          <w:sz w:val="22"/>
          <w:szCs w:val="22"/>
        </w:rPr>
        <w:t xml:space="preserve">uczestników </w:t>
      </w:r>
      <w:r w:rsidR="00E86E0E" w:rsidRPr="00B818B5">
        <w:rPr>
          <w:rFonts w:ascii="Lato" w:hAnsi="Lato" w:cs="Times New Roman"/>
          <w:sz w:val="22"/>
          <w:szCs w:val="22"/>
        </w:rPr>
        <w:t xml:space="preserve">warsztatów w </w:t>
      </w:r>
      <w:r w:rsidRPr="00B818B5">
        <w:rPr>
          <w:rFonts w:ascii="Lato" w:hAnsi="Lato" w:cs="Times New Roman"/>
          <w:sz w:val="22"/>
          <w:szCs w:val="22"/>
        </w:rPr>
        <w:t>postaci:</w:t>
      </w:r>
    </w:p>
    <w:p w14:paraId="0734886E" w14:textId="1D381BA2" w:rsidR="00E86E0E" w:rsidRPr="00B818B5" w:rsidRDefault="00637FE3" w:rsidP="008F7F4D">
      <w:pPr>
        <w:pStyle w:val="Akapitzlist"/>
        <w:numPr>
          <w:ilvl w:val="0"/>
          <w:numId w:val="8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 xml:space="preserve">obiadu obejmującego dwa dania (zupa i drugie danie) oraz napój w każdym dniu </w:t>
      </w:r>
      <w:r w:rsidR="00FD1A32">
        <w:rPr>
          <w:rFonts w:ascii="Lato" w:hAnsi="Lato" w:cs="Times New Roman"/>
          <w:sz w:val="22"/>
          <w:szCs w:val="22"/>
        </w:rPr>
        <w:t>warsztatu</w:t>
      </w:r>
      <w:r w:rsidR="00E86E0E" w:rsidRPr="00B818B5">
        <w:rPr>
          <w:rFonts w:ascii="Lato" w:hAnsi="Lato" w:cs="Times New Roman"/>
          <w:sz w:val="22"/>
          <w:szCs w:val="22"/>
        </w:rPr>
        <w:t>,</w:t>
      </w:r>
      <w:r w:rsidRPr="00B818B5">
        <w:rPr>
          <w:rFonts w:ascii="Lato" w:hAnsi="Lato" w:cs="Times New Roman"/>
          <w:sz w:val="22"/>
          <w:szCs w:val="22"/>
        </w:rPr>
        <w:t xml:space="preserve"> podawanego w wydzielonym pomieszczeniu, odrębnym od sali, </w:t>
      </w:r>
      <w:r w:rsidR="00BD4C7C" w:rsidRPr="00B818B5">
        <w:rPr>
          <w:rFonts w:ascii="Lato" w:hAnsi="Lato" w:cs="Times New Roman"/>
          <w:sz w:val="22"/>
          <w:szCs w:val="22"/>
        </w:rPr>
        <w:br/>
      </w:r>
      <w:r w:rsidRPr="00B818B5">
        <w:rPr>
          <w:rFonts w:ascii="Lato" w:hAnsi="Lato" w:cs="Times New Roman"/>
          <w:sz w:val="22"/>
          <w:szCs w:val="22"/>
        </w:rPr>
        <w:t>w któr</w:t>
      </w:r>
      <w:r w:rsidR="00FB7941">
        <w:rPr>
          <w:rFonts w:ascii="Lato" w:hAnsi="Lato" w:cs="Times New Roman"/>
          <w:sz w:val="22"/>
          <w:szCs w:val="22"/>
        </w:rPr>
        <w:t>ej</w:t>
      </w:r>
      <w:r w:rsidRPr="00B818B5">
        <w:rPr>
          <w:rFonts w:ascii="Lato" w:hAnsi="Lato" w:cs="Times New Roman"/>
          <w:sz w:val="22"/>
          <w:szCs w:val="22"/>
        </w:rPr>
        <w:t xml:space="preserve"> prowadzone są warsztaty; pomieszczenie, gdzie będą wydawane obiady będzie przystosowane do celów gastronomicznych i będzie umożliwiać zjedzenie posiłku przy stolikach; dopuszczone jest serwowanie obiadów z zapewnieniem obsługi kelnerskiej do stolików, jak również z bufetu szwedzkiego;</w:t>
      </w:r>
    </w:p>
    <w:p w14:paraId="5AF669F1" w14:textId="174037A3" w:rsidR="00637FE3" w:rsidRPr="00B818B5" w:rsidRDefault="00637FE3" w:rsidP="008F7F4D">
      <w:pPr>
        <w:pStyle w:val="Akapitzlist"/>
        <w:numPr>
          <w:ilvl w:val="0"/>
          <w:numId w:val="8"/>
        </w:numPr>
        <w:jc w:val="left"/>
        <w:rPr>
          <w:rFonts w:ascii="Lato" w:hAnsi="Lato" w:cs="Times New Roman"/>
          <w:sz w:val="22"/>
          <w:szCs w:val="22"/>
        </w:rPr>
      </w:pPr>
      <w:r w:rsidRPr="00B818B5">
        <w:rPr>
          <w:rFonts w:ascii="Lato" w:hAnsi="Lato" w:cs="Times New Roman"/>
          <w:sz w:val="22"/>
          <w:szCs w:val="22"/>
        </w:rPr>
        <w:t>serwisu kawowego</w:t>
      </w:r>
      <w:r w:rsidR="00DD075D" w:rsidRPr="00B818B5">
        <w:rPr>
          <w:rFonts w:ascii="Lato" w:hAnsi="Lato" w:cs="Times New Roman"/>
          <w:sz w:val="22"/>
          <w:szCs w:val="22"/>
        </w:rPr>
        <w:t xml:space="preserve"> podczas przerw regeneracyjnych</w:t>
      </w:r>
      <w:r w:rsidRPr="00B818B5">
        <w:rPr>
          <w:rFonts w:ascii="Lato" w:hAnsi="Lato" w:cs="Times New Roman"/>
          <w:sz w:val="22"/>
          <w:szCs w:val="22"/>
        </w:rPr>
        <w:t xml:space="preserve"> (obejmuje kawę, herbatę, wodę, mleko, cukier, cytryn</w:t>
      </w:r>
      <w:r w:rsidR="00E86E0E" w:rsidRPr="00B818B5">
        <w:rPr>
          <w:rFonts w:ascii="Lato" w:hAnsi="Lato" w:cs="Times New Roman"/>
          <w:sz w:val="22"/>
          <w:szCs w:val="22"/>
        </w:rPr>
        <w:t>ę</w:t>
      </w:r>
      <w:r w:rsidRPr="00B818B5">
        <w:rPr>
          <w:rFonts w:ascii="Lato" w:hAnsi="Lato" w:cs="Times New Roman"/>
          <w:sz w:val="22"/>
          <w:szCs w:val="22"/>
        </w:rPr>
        <w:t>, drobne przekąski</w:t>
      </w:r>
      <w:r w:rsidR="00FB7941">
        <w:rPr>
          <w:rFonts w:ascii="Lato" w:hAnsi="Lato" w:cs="Times New Roman"/>
          <w:sz w:val="22"/>
          <w:szCs w:val="22"/>
        </w:rPr>
        <w:t>,</w:t>
      </w:r>
      <w:r w:rsidRPr="00B818B5">
        <w:rPr>
          <w:rFonts w:ascii="Lato" w:hAnsi="Lato" w:cs="Times New Roman"/>
          <w:sz w:val="22"/>
          <w:szCs w:val="22"/>
        </w:rPr>
        <w:t xml:space="preserve"> np. paluszki lub kruche ciastka lub owoce). </w:t>
      </w:r>
      <w:r w:rsidR="00D3459C">
        <w:rPr>
          <w:rFonts w:ascii="Lato" w:hAnsi="Lato" w:cs="Times New Roman"/>
          <w:sz w:val="22"/>
          <w:szCs w:val="22"/>
        </w:rPr>
        <w:t xml:space="preserve">Serwis </w:t>
      </w:r>
      <w:r w:rsidR="00525B08">
        <w:rPr>
          <w:rFonts w:ascii="Lato" w:hAnsi="Lato" w:cs="Times New Roman"/>
          <w:sz w:val="22"/>
          <w:szCs w:val="22"/>
        </w:rPr>
        <w:t xml:space="preserve">musi </w:t>
      </w:r>
      <w:r w:rsidR="00D3459C">
        <w:rPr>
          <w:rFonts w:ascii="Lato" w:hAnsi="Lato" w:cs="Times New Roman"/>
          <w:sz w:val="22"/>
          <w:szCs w:val="22"/>
        </w:rPr>
        <w:t>być uzupełniony przed każdą przerwą regeneracyjną o produkty, które się skończyły.</w:t>
      </w:r>
    </w:p>
    <w:p w14:paraId="09C4A876" w14:textId="199DA360" w:rsidR="00FC7507" w:rsidRPr="00422CE5" w:rsidRDefault="00BD4C7C" w:rsidP="00422CE5">
      <w:pPr>
        <w:spacing w:line="240" w:lineRule="auto"/>
        <w:ind w:left="0" w:firstLine="1"/>
        <w:jc w:val="left"/>
        <w:rPr>
          <w:rFonts w:ascii="Lato" w:hAnsi="Lato"/>
          <w:sz w:val="22"/>
          <w:szCs w:val="22"/>
        </w:rPr>
      </w:pPr>
      <w:r w:rsidRPr="00B818B5">
        <w:rPr>
          <w:rFonts w:ascii="Lato" w:hAnsi="Lato"/>
          <w:sz w:val="22"/>
          <w:szCs w:val="22"/>
        </w:rPr>
        <w:t xml:space="preserve">Zamawiający nie dopuszcza używania przez Wykonawcę zastawy stołowej plastikowej lub papierowej zarówno podczas przerw </w:t>
      </w:r>
      <w:r w:rsidR="00DD075D" w:rsidRPr="00B818B5">
        <w:rPr>
          <w:rFonts w:ascii="Lato" w:hAnsi="Lato"/>
          <w:sz w:val="22"/>
          <w:szCs w:val="22"/>
        </w:rPr>
        <w:t>regeneracyjnych</w:t>
      </w:r>
      <w:r w:rsidRPr="00B818B5">
        <w:rPr>
          <w:rFonts w:ascii="Lato" w:hAnsi="Lato"/>
          <w:sz w:val="22"/>
          <w:szCs w:val="22"/>
        </w:rPr>
        <w:t xml:space="preserve"> jak i podczas obiadu.</w:t>
      </w:r>
      <w:bookmarkEnd w:id="1"/>
    </w:p>
    <w:sectPr w:rsidR="00FC7507" w:rsidRPr="00422CE5" w:rsidSect="005F6F28"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7" w:h="16839" w:code="9"/>
      <w:pgMar w:top="1418" w:right="1418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9FA4" w14:textId="77777777" w:rsidR="00934DCE" w:rsidRDefault="00934DCE" w:rsidP="0037598C">
      <w:pPr>
        <w:spacing w:after="0" w:line="240" w:lineRule="auto"/>
      </w:pPr>
      <w:r>
        <w:separator/>
      </w:r>
    </w:p>
  </w:endnote>
  <w:endnote w:type="continuationSeparator" w:id="0">
    <w:p w14:paraId="40545A1E" w14:textId="77777777" w:rsidR="00934DCE" w:rsidRDefault="00934DCE" w:rsidP="0037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 P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Gatineau">
    <w:altName w:val="Arial"/>
    <w:panose1 w:val="00000000000000000000"/>
    <w:charset w:val="02"/>
    <w:family w:val="decorative"/>
    <w:notTrueType/>
    <w:pitch w:val="variable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D59A0" w14:textId="77777777" w:rsidR="00D52461" w:rsidRDefault="00D52461" w:rsidP="00EA330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B43F99" w14:textId="77777777" w:rsidR="00D52461" w:rsidRDefault="00D52461" w:rsidP="00EA330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0929531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7D4E9DA8" w14:textId="7CEF0509" w:rsidR="00D52461" w:rsidRPr="00525B08" w:rsidRDefault="00D52461" w:rsidP="0002301C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525B08">
          <w:rPr>
            <w:rFonts w:ascii="Lato" w:hAnsi="Lato"/>
            <w:sz w:val="20"/>
            <w:szCs w:val="20"/>
          </w:rPr>
          <w:fldChar w:fldCharType="begin"/>
        </w:r>
        <w:r w:rsidRPr="00525B08">
          <w:rPr>
            <w:rFonts w:ascii="Lato" w:hAnsi="Lato"/>
            <w:sz w:val="20"/>
            <w:szCs w:val="20"/>
          </w:rPr>
          <w:instrText>PAGE   \* MERGEFORMAT</w:instrText>
        </w:r>
        <w:r w:rsidRPr="00525B08">
          <w:rPr>
            <w:rFonts w:ascii="Lato" w:hAnsi="Lato"/>
            <w:sz w:val="20"/>
            <w:szCs w:val="20"/>
          </w:rPr>
          <w:fldChar w:fldCharType="separate"/>
        </w:r>
        <w:r w:rsidR="00936B84" w:rsidRPr="00525B08">
          <w:rPr>
            <w:rFonts w:ascii="Lato" w:hAnsi="Lato"/>
            <w:noProof/>
            <w:sz w:val="20"/>
            <w:szCs w:val="20"/>
          </w:rPr>
          <w:t>4</w:t>
        </w:r>
        <w:r w:rsidRPr="00525B08">
          <w:rPr>
            <w:rFonts w:ascii="Lato" w:hAnsi="Lato"/>
            <w:sz w:val="20"/>
            <w:szCs w:val="20"/>
          </w:rPr>
          <w:fldChar w:fldCharType="end"/>
        </w:r>
      </w:p>
    </w:sdtContent>
  </w:sdt>
  <w:p w14:paraId="4C0332C9" w14:textId="59015F90" w:rsidR="00D52461" w:rsidRDefault="0002301C" w:rsidP="000A2548">
    <w:pPr>
      <w:pStyle w:val="Stopka"/>
      <w:ind w:right="360"/>
    </w:pPr>
    <w:r w:rsidRPr="0002301C">
      <w:rPr>
        <w:noProof/>
      </w:rPr>
      <w:drawing>
        <wp:inline distT="0" distB="0" distL="0" distR="0" wp14:anchorId="24BBF75F" wp14:editId="3B1A91E0">
          <wp:extent cx="5940425" cy="619760"/>
          <wp:effectExtent l="0" t="0" r="317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619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73CF" w14:textId="493A5330" w:rsidR="005017EA" w:rsidRPr="00F17365" w:rsidRDefault="00934DCE" w:rsidP="005017EA">
    <w:pPr>
      <w:pStyle w:val="Stopka"/>
      <w:tabs>
        <w:tab w:val="clear" w:pos="4536"/>
        <w:tab w:val="clear" w:pos="9072"/>
      </w:tabs>
      <w:ind w:left="0" w:right="-1418" w:firstLine="0"/>
    </w:pPr>
    <w:sdt>
      <w:sdtPr>
        <w:id w:val="-1896044177"/>
        <w:docPartObj>
          <w:docPartGallery w:val="Page Numbers (Bottom of Page)"/>
          <w:docPartUnique/>
        </w:docPartObj>
      </w:sdtPr>
      <w:sdtEndPr/>
      <w:sdtContent/>
    </w:sdt>
  </w:p>
  <w:p w14:paraId="1E79AEE2" w14:textId="77777777" w:rsidR="005017EA" w:rsidRDefault="005017EA" w:rsidP="005017EA">
    <w:pPr>
      <w:pStyle w:val="Stopka"/>
      <w:ind w:right="360"/>
    </w:pPr>
    <w:r w:rsidRPr="0002301C">
      <w:rPr>
        <w:noProof/>
      </w:rPr>
      <w:drawing>
        <wp:inline distT="0" distB="0" distL="0" distR="0" wp14:anchorId="7AD81BD2" wp14:editId="4FB041B9">
          <wp:extent cx="5940425" cy="619760"/>
          <wp:effectExtent l="0" t="0" r="3175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619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A02B56" w14:textId="3D36D00B" w:rsidR="00D52461" w:rsidRPr="00BF4293" w:rsidRDefault="005017EA" w:rsidP="005017EA">
    <w:pPr>
      <w:pStyle w:val="Stopka"/>
      <w:tabs>
        <w:tab w:val="left" w:pos="690"/>
      </w:tabs>
      <w:rPr>
        <w:rFonts w:ascii="Lato" w:hAnsi="Lato"/>
        <w:sz w:val="20"/>
        <w:szCs w:val="20"/>
      </w:rPr>
    </w:pPr>
    <w:r>
      <w:tab/>
    </w:r>
    <w:r w:rsidR="00D52461">
      <w:tab/>
    </w:r>
    <w:r w:rsidR="00D52461">
      <w:tab/>
    </w:r>
    <w:r w:rsidR="00D52461">
      <w:tab/>
    </w:r>
    <w:r w:rsidR="00D52461" w:rsidRPr="00BF4293">
      <w:rPr>
        <w:rFonts w:ascii="Lato" w:hAnsi="Lato"/>
        <w:sz w:val="20"/>
        <w:szCs w:val="20"/>
      </w:rPr>
      <w:fldChar w:fldCharType="begin"/>
    </w:r>
    <w:r w:rsidR="00D52461" w:rsidRPr="00BF4293">
      <w:rPr>
        <w:rFonts w:ascii="Lato" w:hAnsi="Lato"/>
        <w:sz w:val="20"/>
        <w:szCs w:val="20"/>
      </w:rPr>
      <w:instrText>PAGE   \* MERGEFORMAT</w:instrText>
    </w:r>
    <w:r w:rsidR="00D52461" w:rsidRPr="00BF4293">
      <w:rPr>
        <w:rFonts w:ascii="Lato" w:hAnsi="Lato"/>
        <w:sz w:val="20"/>
        <w:szCs w:val="20"/>
      </w:rPr>
      <w:fldChar w:fldCharType="separate"/>
    </w:r>
    <w:r w:rsidR="00936B84" w:rsidRPr="00BF4293">
      <w:rPr>
        <w:rFonts w:ascii="Lato" w:hAnsi="Lato"/>
        <w:noProof/>
        <w:sz w:val="20"/>
        <w:szCs w:val="20"/>
      </w:rPr>
      <w:t>1</w:t>
    </w:r>
    <w:r w:rsidR="00D52461" w:rsidRPr="00BF4293">
      <w:rPr>
        <w:rFonts w:ascii="Lato" w:hAnsi="La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C49B" w14:textId="77777777" w:rsidR="00934DCE" w:rsidRDefault="00934DCE" w:rsidP="0037598C">
      <w:pPr>
        <w:spacing w:after="0" w:line="240" w:lineRule="auto"/>
      </w:pPr>
      <w:r>
        <w:separator/>
      </w:r>
    </w:p>
  </w:footnote>
  <w:footnote w:type="continuationSeparator" w:id="0">
    <w:p w14:paraId="1E9762E3" w14:textId="77777777" w:rsidR="00934DCE" w:rsidRDefault="00934DCE" w:rsidP="0037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D69C" w14:textId="4521A519" w:rsidR="006630D1" w:rsidRPr="00525B08" w:rsidRDefault="006630D1" w:rsidP="006630D1">
    <w:pPr>
      <w:autoSpaceDE w:val="0"/>
      <w:autoSpaceDN w:val="0"/>
      <w:ind w:left="0" w:firstLine="11"/>
      <w:jc w:val="left"/>
      <w:rPr>
        <w:rFonts w:ascii="Lato" w:hAnsi="Lato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4"/>
    <w:multiLevelType w:val="singleLevel"/>
    <w:tmpl w:val="5D50536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  <w:color w:val="auto"/>
        <w:sz w:val="24"/>
      </w:rPr>
    </w:lvl>
  </w:abstractNum>
  <w:abstractNum w:abstractNumId="2" w15:restartNumberingAfterBreak="0">
    <w:nsid w:val="00000005"/>
    <w:multiLevelType w:val="singleLevel"/>
    <w:tmpl w:val="00000005"/>
    <w:name w:val="WW8Num76"/>
    <w:lvl w:ilvl="0">
      <w:start w:val="1"/>
      <w:numFmt w:val="bullet"/>
      <w:lvlText w:val=""/>
      <w:lvlJc w:val="left"/>
      <w:pPr>
        <w:tabs>
          <w:tab w:val="num" w:pos="0"/>
        </w:tabs>
        <w:ind w:left="840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DFDEE964"/>
    <w:name w:val="WW8Num13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/>
        <w:sz w:val="24"/>
      </w:rPr>
    </w:lvl>
  </w:abstractNum>
  <w:abstractNum w:abstractNumId="4" w15:restartNumberingAfterBreak="0">
    <w:nsid w:val="00000007"/>
    <w:multiLevelType w:val="singleLevel"/>
    <w:tmpl w:val="6332FE22"/>
    <w:name w:val="WW8Num1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sz w:val="24"/>
      </w:rPr>
    </w:lvl>
  </w:abstractNum>
  <w:abstractNum w:abstractNumId="5" w15:restartNumberingAfterBreak="0">
    <w:nsid w:val="00000008"/>
    <w:multiLevelType w:val="singleLevel"/>
    <w:tmpl w:val="369C746A"/>
    <w:name w:val="WW8Num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6" w15:restartNumberingAfterBreak="0">
    <w:nsid w:val="0000000C"/>
    <w:multiLevelType w:val="singleLevel"/>
    <w:tmpl w:val="AFA872DA"/>
    <w:name w:val="WW8Num1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/>
        <w:sz w:val="24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1"/>
    <w:multiLevelType w:val="multilevel"/>
    <w:tmpl w:val="A544BB82"/>
    <w:name w:val="WW8Num24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sz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Cs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3"/>
    <w:multiLevelType w:val="singleLevel"/>
    <w:tmpl w:val="00000013"/>
    <w:name w:val="WW8Num26"/>
    <w:lvl w:ilvl="0">
      <w:start w:val="7"/>
      <w:numFmt w:val="bullet"/>
      <w:lvlText w:val="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sz w:val="36"/>
        <w:szCs w:val="36"/>
      </w:rPr>
    </w:lvl>
  </w:abstractNum>
  <w:abstractNum w:abstractNumId="1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1" w15:restartNumberingAfterBreak="0">
    <w:nsid w:val="0000001D"/>
    <w:multiLevelType w:val="singleLevel"/>
    <w:tmpl w:val="F6A8571A"/>
    <w:name w:val="WW8Num3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sz w:val="24"/>
        <w:szCs w:val="24"/>
      </w:rPr>
    </w:lvl>
  </w:abstractNum>
  <w:abstractNum w:abstractNumId="1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3" w15:restartNumberingAfterBreak="0">
    <w:nsid w:val="00000023"/>
    <w:multiLevelType w:val="singleLevel"/>
    <w:tmpl w:val="E7E4A05E"/>
    <w:name w:val="WW8Num4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Cs/>
        <w:sz w:val="24"/>
      </w:rPr>
    </w:lvl>
  </w:abstractNum>
  <w:abstractNum w:abstractNumId="14" w15:restartNumberingAfterBreak="0">
    <w:nsid w:val="00000024"/>
    <w:multiLevelType w:val="multilevel"/>
    <w:tmpl w:val="EFF2E07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5" w15:restartNumberingAfterBreak="0">
    <w:nsid w:val="0000002E"/>
    <w:multiLevelType w:val="singleLevel"/>
    <w:tmpl w:val="0000002E"/>
    <w:name w:val="WW8Num54"/>
    <w:lvl w:ilvl="0">
      <w:start w:val="1"/>
      <w:numFmt w:val="decimal"/>
      <w:lvlText w:val="%1."/>
      <w:lvlJc w:val="left"/>
      <w:pPr>
        <w:tabs>
          <w:tab w:val="num" w:pos="709"/>
        </w:tabs>
        <w:ind w:left="1440" w:hanging="360"/>
      </w:pPr>
    </w:lvl>
  </w:abstractNum>
  <w:abstractNum w:abstractNumId="16" w15:restartNumberingAfterBreak="0">
    <w:nsid w:val="0000002F"/>
    <w:multiLevelType w:val="multilevel"/>
    <w:tmpl w:val="12221FB8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7" w15:restartNumberingAfterBreak="0">
    <w:nsid w:val="0405570C"/>
    <w:multiLevelType w:val="multilevel"/>
    <w:tmpl w:val="25F238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5B0700B"/>
    <w:multiLevelType w:val="multilevel"/>
    <w:tmpl w:val="5CEA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4F373A"/>
    <w:multiLevelType w:val="multilevel"/>
    <w:tmpl w:val="F39E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79170C6"/>
    <w:multiLevelType w:val="hybridMultilevel"/>
    <w:tmpl w:val="8BB4E9D8"/>
    <w:lvl w:ilvl="0" w:tplc="04150011">
      <w:start w:val="1"/>
      <w:numFmt w:val="decimal"/>
      <w:lvlText w:val="%1)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1" w15:restartNumberingAfterBreak="0">
    <w:nsid w:val="082A62EA"/>
    <w:multiLevelType w:val="hybridMultilevel"/>
    <w:tmpl w:val="9F48FACC"/>
    <w:lvl w:ilvl="0" w:tplc="5136E696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8A7CE7"/>
    <w:multiLevelType w:val="hybridMultilevel"/>
    <w:tmpl w:val="04105934"/>
    <w:lvl w:ilvl="0" w:tplc="C2445728">
      <w:start w:val="1"/>
      <w:numFmt w:val="decimal"/>
      <w:lvlText w:val="%1."/>
      <w:lvlJc w:val="left"/>
      <w:pPr>
        <w:ind w:left="2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8" w:hanging="360"/>
      </w:pPr>
    </w:lvl>
    <w:lvl w:ilvl="2" w:tplc="0415001B" w:tentative="1">
      <w:start w:val="1"/>
      <w:numFmt w:val="lowerRoman"/>
      <w:lvlText w:val="%3."/>
      <w:lvlJc w:val="right"/>
      <w:pPr>
        <w:ind w:left="1698" w:hanging="180"/>
      </w:pPr>
    </w:lvl>
    <w:lvl w:ilvl="3" w:tplc="0415000F" w:tentative="1">
      <w:start w:val="1"/>
      <w:numFmt w:val="decimal"/>
      <w:lvlText w:val="%4."/>
      <w:lvlJc w:val="left"/>
      <w:pPr>
        <w:ind w:left="2418" w:hanging="360"/>
      </w:pPr>
    </w:lvl>
    <w:lvl w:ilvl="4" w:tplc="04150019" w:tentative="1">
      <w:start w:val="1"/>
      <w:numFmt w:val="lowerLetter"/>
      <w:lvlText w:val="%5."/>
      <w:lvlJc w:val="left"/>
      <w:pPr>
        <w:ind w:left="3138" w:hanging="360"/>
      </w:pPr>
    </w:lvl>
    <w:lvl w:ilvl="5" w:tplc="0415001B" w:tentative="1">
      <w:start w:val="1"/>
      <w:numFmt w:val="lowerRoman"/>
      <w:lvlText w:val="%6."/>
      <w:lvlJc w:val="right"/>
      <w:pPr>
        <w:ind w:left="3858" w:hanging="180"/>
      </w:pPr>
    </w:lvl>
    <w:lvl w:ilvl="6" w:tplc="0415000F" w:tentative="1">
      <w:start w:val="1"/>
      <w:numFmt w:val="decimal"/>
      <w:lvlText w:val="%7."/>
      <w:lvlJc w:val="left"/>
      <w:pPr>
        <w:ind w:left="4578" w:hanging="360"/>
      </w:pPr>
    </w:lvl>
    <w:lvl w:ilvl="7" w:tplc="04150019" w:tentative="1">
      <w:start w:val="1"/>
      <w:numFmt w:val="lowerLetter"/>
      <w:lvlText w:val="%8."/>
      <w:lvlJc w:val="left"/>
      <w:pPr>
        <w:ind w:left="5298" w:hanging="360"/>
      </w:pPr>
    </w:lvl>
    <w:lvl w:ilvl="8" w:tplc="0415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23" w15:restartNumberingAfterBreak="0">
    <w:nsid w:val="0F334A2B"/>
    <w:multiLevelType w:val="hybridMultilevel"/>
    <w:tmpl w:val="20C21D2C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4" w15:restartNumberingAfterBreak="0">
    <w:nsid w:val="11EC38F6"/>
    <w:multiLevelType w:val="multilevel"/>
    <w:tmpl w:val="936E6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A6D0B4A"/>
    <w:multiLevelType w:val="hybridMultilevel"/>
    <w:tmpl w:val="7164965E"/>
    <w:lvl w:ilvl="0" w:tplc="B1E2AF28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1ED7453B"/>
    <w:multiLevelType w:val="multilevel"/>
    <w:tmpl w:val="936E6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E204E3"/>
    <w:multiLevelType w:val="multilevel"/>
    <w:tmpl w:val="D25ED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29B0028C"/>
    <w:multiLevelType w:val="multilevel"/>
    <w:tmpl w:val="929CFA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F1148CF"/>
    <w:multiLevelType w:val="hybridMultilevel"/>
    <w:tmpl w:val="8BB4E9D8"/>
    <w:lvl w:ilvl="0" w:tplc="04150011">
      <w:start w:val="1"/>
      <w:numFmt w:val="decimal"/>
      <w:lvlText w:val="%1)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 w15:restartNumberingAfterBreak="0">
    <w:nsid w:val="2FD9554A"/>
    <w:multiLevelType w:val="hybridMultilevel"/>
    <w:tmpl w:val="8B967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071356"/>
    <w:multiLevelType w:val="hybridMultilevel"/>
    <w:tmpl w:val="0298D506"/>
    <w:lvl w:ilvl="0" w:tplc="04150001">
      <w:start w:val="1"/>
      <w:numFmt w:val="bullet"/>
      <w:lvlText w:val=""/>
      <w:lvlJc w:val="left"/>
      <w:pPr>
        <w:ind w:left="6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32" w15:restartNumberingAfterBreak="0">
    <w:nsid w:val="330341E1"/>
    <w:multiLevelType w:val="hybridMultilevel"/>
    <w:tmpl w:val="39C80AD4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3" w15:restartNumberingAfterBreak="0">
    <w:nsid w:val="343D560A"/>
    <w:multiLevelType w:val="hybridMultilevel"/>
    <w:tmpl w:val="6F2EBF62"/>
    <w:lvl w:ilvl="0" w:tplc="C74066E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A23382"/>
    <w:multiLevelType w:val="hybridMultilevel"/>
    <w:tmpl w:val="942E4FC6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36BC004C"/>
    <w:multiLevelType w:val="hybridMultilevel"/>
    <w:tmpl w:val="10B8A532"/>
    <w:lvl w:ilvl="0" w:tplc="441E8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5E263B"/>
    <w:multiLevelType w:val="hybridMultilevel"/>
    <w:tmpl w:val="BAE0A35A"/>
    <w:lvl w:ilvl="0" w:tplc="B1E2AF2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6A5DD6"/>
    <w:multiLevelType w:val="multilevel"/>
    <w:tmpl w:val="4A504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3E446AC3"/>
    <w:multiLevelType w:val="multilevel"/>
    <w:tmpl w:val="25F238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0DE3E04"/>
    <w:multiLevelType w:val="hybridMultilevel"/>
    <w:tmpl w:val="9D9C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18E33B8"/>
    <w:multiLevelType w:val="multilevel"/>
    <w:tmpl w:val="C546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5643D63"/>
    <w:multiLevelType w:val="hybridMultilevel"/>
    <w:tmpl w:val="73FCE8A4"/>
    <w:lvl w:ilvl="0" w:tplc="B1E2AF2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2" w15:restartNumberingAfterBreak="0">
    <w:nsid w:val="4BD44D4B"/>
    <w:multiLevelType w:val="hybridMultilevel"/>
    <w:tmpl w:val="8BB4E9D8"/>
    <w:lvl w:ilvl="0" w:tplc="04150011">
      <w:start w:val="1"/>
      <w:numFmt w:val="decimal"/>
      <w:lvlText w:val="%1)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3" w15:restartNumberingAfterBreak="0">
    <w:nsid w:val="4E77744A"/>
    <w:multiLevelType w:val="hybridMultilevel"/>
    <w:tmpl w:val="1B3E8FA4"/>
    <w:lvl w:ilvl="0" w:tplc="04150013">
      <w:start w:val="1"/>
      <w:numFmt w:val="upperRoman"/>
      <w:lvlText w:val="%1."/>
      <w:lvlJc w:val="right"/>
      <w:pPr>
        <w:ind w:left="1015" w:hanging="360"/>
      </w:p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44" w15:restartNumberingAfterBreak="0">
    <w:nsid w:val="56536B02"/>
    <w:multiLevelType w:val="hybridMultilevel"/>
    <w:tmpl w:val="8BB4E9D8"/>
    <w:lvl w:ilvl="0" w:tplc="04150011">
      <w:start w:val="1"/>
      <w:numFmt w:val="decimal"/>
      <w:lvlText w:val="%1)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5" w15:restartNumberingAfterBreak="0">
    <w:nsid w:val="57E64D32"/>
    <w:multiLevelType w:val="multilevel"/>
    <w:tmpl w:val="7820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8DF3905"/>
    <w:multiLevelType w:val="hybridMultilevel"/>
    <w:tmpl w:val="52469C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CF359B"/>
    <w:multiLevelType w:val="hybridMultilevel"/>
    <w:tmpl w:val="7C820F04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8" w15:restartNumberingAfterBreak="0">
    <w:nsid w:val="5BB03882"/>
    <w:multiLevelType w:val="multilevel"/>
    <w:tmpl w:val="D08639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5E390E49"/>
    <w:multiLevelType w:val="hybridMultilevel"/>
    <w:tmpl w:val="C10C6500"/>
    <w:name w:val="WW8Num362"/>
    <w:lvl w:ilvl="0" w:tplc="4EAA58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eastAsiaTheme="minorHAnsi" w:hAnsi="Times New Roman" w:cstheme="minorBidi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77DE3"/>
    <w:multiLevelType w:val="multilevel"/>
    <w:tmpl w:val="B26693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18B6CDF"/>
    <w:multiLevelType w:val="multilevel"/>
    <w:tmpl w:val="EE82A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2" w15:restartNumberingAfterBreak="0">
    <w:nsid w:val="633B2688"/>
    <w:multiLevelType w:val="multilevel"/>
    <w:tmpl w:val="FC04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684438F7"/>
    <w:multiLevelType w:val="hybridMultilevel"/>
    <w:tmpl w:val="6302D39C"/>
    <w:lvl w:ilvl="0" w:tplc="441E8FC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85013CC"/>
    <w:multiLevelType w:val="hybridMultilevel"/>
    <w:tmpl w:val="7CF68454"/>
    <w:lvl w:ilvl="0" w:tplc="B1E2AF2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5" w15:restartNumberingAfterBreak="0">
    <w:nsid w:val="69507E4F"/>
    <w:multiLevelType w:val="multilevel"/>
    <w:tmpl w:val="C546ACCE"/>
    <w:lvl w:ilvl="0">
      <w:start w:val="1"/>
      <w:numFmt w:val="bullet"/>
      <w:lvlText w:val=""/>
      <w:lvlJc w:val="left"/>
      <w:pPr>
        <w:tabs>
          <w:tab w:val="num" w:pos="-34"/>
        </w:tabs>
        <w:ind w:left="-3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86"/>
        </w:tabs>
        <w:ind w:left="68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06"/>
        </w:tabs>
        <w:ind w:left="140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566"/>
        </w:tabs>
        <w:ind w:left="356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26"/>
        </w:tabs>
        <w:ind w:left="5726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4818DC"/>
    <w:multiLevelType w:val="hybridMultilevel"/>
    <w:tmpl w:val="D044505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7" w15:restartNumberingAfterBreak="0">
    <w:nsid w:val="6FB36C83"/>
    <w:multiLevelType w:val="hybridMultilevel"/>
    <w:tmpl w:val="75BC4CC6"/>
    <w:lvl w:ilvl="0" w:tplc="04150011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8" w15:restartNumberingAfterBreak="0">
    <w:nsid w:val="704C6178"/>
    <w:multiLevelType w:val="multilevel"/>
    <w:tmpl w:val="DF4E3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2EA487F"/>
    <w:multiLevelType w:val="hybridMultilevel"/>
    <w:tmpl w:val="120A487A"/>
    <w:name w:val="WW8Num355"/>
    <w:lvl w:ilvl="0" w:tplc="E1A2B84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F3FB2"/>
    <w:multiLevelType w:val="multilevel"/>
    <w:tmpl w:val="BAFE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8F461C"/>
    <w:multiLevelType w:val="hybridMultilevel"/>
    <w:tmpl w:val="D3D88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D404F3"/>
    <w:multiLevelType w:val="hybridMultilevel"/>
    <w:tmpl w:val="BB3A3318"/>
    <w:lvl w:ilvl="0" w:tplc="83A85436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3B00AD"/>
    <w:multiLevelType w:val="hybridMultilevel"/>
    <w:tmpl w:val="408C86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6C53B8"/>
    <w:multiLevelType w:val="multilevel"/>
    <w:tmpl w:val="F0D6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C06333F"/>
    <w:multiLevelType w:val="hybridMultilevel"/>
    <w:tmpl w:val="B5421298"/>
    <w:lvl w:ilvl="0" w:tplc="04150011">
      <w:start w:val="1"/>
      <w:numFmt w:val="decimal"/>
      <w:lvlText w:val="%1)"/>
      <w:lvlJc w:val="left"/>
      <w:pPr>
        <w:ind w:left="118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66" w15:restartNumberingAfterBreak="0">
    <w:nsid w:val="7FCF002C"/>
    <w:multiLevelType w:val="multilevel"/>
    <w:tmpl w:val="D08639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3"/>
  </w:num>
  <w:num w:numId="2">
    <w:abstractNumId w:val="22"/>
  </w:num>
  <w:num w:numId="3">
    <w:abstractNumId w:val="31"/>
  </w:num>
  <w:num w:numId="4">
    <w:abstractNumId w:val="23"/>
  </w:num>
  <w:num w:numId="5">
    <w:abstractNumId w:val="54"/>
  </w:num>
  <w:num w:numId="6">
    <w:abstractNumId w:val="41"/>
  </w:num>
  <w:num w:numId="7">
    <w:abstractNumId w:val="25"/>
  </w:num>
  <w:num w:numId="8">
    <w:abstractNumId w:val="57"/>
  </w:num>
  <w:num w:numId="9">
    <w:abstractNumId w:val="62"/>
  </w:num>
  <w:num w:numId="10">
    <w:abstractNumId w:val="36"/>
  </w:num>
  <w:num w:numId="11">
    <w:abstractNumId w:val="29"/>
  </w:num>
  <w:num w:numId="12">
    <w:abstractNumId w:val="34"/>
  </w:num>
  <w:num w:numId="13">
    <w:abstractNumId w:val="47"/>
  </w:num>
  <w:num w:numId="14">
    <w:abstractNumId w:val="28"/>
  </w:num>
  <w:num w:numId="15">
    <w:abstractNumId w:val="60"/>
  </w:num>
  <w:num w:numId="16">
    <w:abstractNumId w:val="64"/>
  </w:num>
  <w:num w:numId="17">
    <w:abstractNumId w:val="18"/>
  </w:num>
  <w:num w:numId="18">
    <w:abstractNumId w:val="19"/>
  </w:num>
  <w:num w:numId="19">
    <w:abstractNumId w:val="65"/>
  </w:num>
  <w:num w:numId="20">
    <w:abstractNumId w:val="53"/>
  </w:num>
  <w:num w:numId="21">
    <w:abstractNumId w:val="38"/>
  </w:num>
  <w:num w:numId="22">
    <w:abstractNumId w:val="17"/>
  </w:num>
  <w:num w:numId="23">
    <w:abstractNumId w:val="61"/>
  </w:num>
  <w:num w:numId="24">
    <w:abstractNumId w:val="63"/>
  </w:num>
  <w:num w:numId="25">
    <w:abstractNumId w:val="40"/>
  </w:num>
  <w:num w:numId="26">
    <w:abstractNumId w:val="55"/>
  </w:num>
  <w:num w:numId="27">
    <w:abstractNumId w:val="35"/>
  </w:num>
  <w:num w:numId="28">
    <w:abstractNumId w:val="24"/>
  </w:num>
  <w:num w:numId="29">
    <w:abstractNumId w:val="50"/>
  </w:num>
  <w:num w:numId="30">
    <w:abstractNumId w:val="26"/>
  </w:num>
  <w:num w:numId="31">
    <w:abstractNumId w:val="66"/>
  </w:num>
  <w:num w:numId="32">
    <w:abstractNumId w:val="58"/>
  </w:num>
  <w:num w:numId="33">
    <w:abstractNumId w:val="37"/>
  </w:num>
  <w:num w:numId="34">
    <w:abstractNumId w:val="27"/>
  </w:num>
  <w:num w:numId="35">
    <w:abstractNumId w:val="48"/>
  </w:num>
  <w:num w:numId="36">
    <w:abstractNumId w:val="52"/>
  </w:num>
  <w:num w:numId="37">
    <w:abstractNumId w:val="45"/>
  </w:num>
  <w:num w:numId="38">
    <w:abstractNumId w:val="51"/>
  </w:num>
  <w:num w:numId="39">
    <w:abstractNumId w:val="43"/>
  </w:num>
  <w:num w:numId="40">
    <w:abstractNumId w:val="56"/>
  </w:num>
  <w:num w:numId="41">
    <w:abstractNumId w:val="21"/>
  </w:num>
  <w:num w:numId="42">
    <w:abstractNumId w:val="20"/>
  </w:num>
  <w:num w:numId="43">
    <w:abstractNumId w:val="42"/>
  </w:num>
  <w:num w:numId="44">
    <w:abstractNumId w:val="44"/>
  </w:num>
  <w:num w:numId="45">
    <w:abstractNumId w:val="39"/>
  </w:num>
  <w:num w:numId="46">
    <w:abstractNumId w:val="32"/>
  </w:num>
  <w:num w:numId="47">
    <w:abstractNumId w:val="46"/>
  </w:num>
  <w:num w:numId="4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8C"/>
    <w:rsid w:val="00002C8B"/>
    <w:rsid w:val="000036BD"/>
    <w:rsid w:val="000052C0"/>
    <w:rsid w:val="00005642"/>
    <w:rsid w:val="00005A39"/>
    <w:rsid w:val="00006284"/>
    <w:rsid w:val="00006AA5"/>
    <w:rsid w:val="00012A3F"/>
    <w:rsid w:val="00012B34"/>
    <w:rsid w:val="00014845"/>
    <w:rsid w:val="00015D43"/>
    <w:rsid w:val="00016BDF"/>
    <w:rsid w:val="000179BE"/>
    <w:rsid w:val="00020044"/>
    <w:rsid w:val="00020786"/>
    <w:rsid w:val="00020869"/>
    <w:rsid w:val="000215AB"/>
    <w:rsid w:val="00021D46"/>
    <w:rsid w:val="0002301C"/>
    <w:rsid w:val="0002433E"/>
    <w:rsid w:val="000274BD"/>
    <w:rsid w:val="00031027"/>
    <w:rsid w:val="000312BE"/>
    <w:rsid w:val="000315FF"/>
    <w:rsid w:val="00031CB1"/>
    <w:rsid w:val="00031D6B"/>
    <w:rsid w:val="00032BA5"/>
    <w:rsid w:val="00033B4C"/>
    <w:rsid w:val="00033FFB"/>
    <w:rsid w:val="00035340"/>
    <w:rsid w:val="00037CEB"/>
    <w:rsid w:val="00037D19"/>
    <w:rsid w:val="000408CE"/>
    <w:rsid w:val="00040BDF"/>
    <w:rsid w:val="00040C9B"/>
    <w:rsid w:val="00042759"/>
    <w:rsid w:val="00042D05"/>
    <w:rsid w:val="0004366B"/>
    <w:rsid w:val="00046E6A"/>
    <w:rsid w:val="00047081"/>
    <w:rsid w:val="00047BE7"/>
    <w:rsid w:val="000503CC"/>
    <w:rsid w:val="00051868"/>
    <w:rsid w:val="000529AA"/>
    <w:rsid w:val="0005367D"/>
    <w:rsid w:val="000551E8"/>
    <w:rsid w:val="00056727"/>
    <w:rsid w:val="000572AB"/>
    <w:rsid w:val="00057847"/>
    <w:rsid w:val="00060579"/>
    <w:rsid w:val="0006067B"/>
    <w:rsid w:val="00060FCB"/>
    <w:rsid w:val="00061388"/>
    <w:rsid w:val="00062777"/>
    <w:rsid w:val="00064D80"/>
    <w:rsid w:val="00066301"/>
    <w:rsid w:val="000667E2"/>
    <w:rsid w:val="00067BFA"/>
    <w:rsid w:val="00067C4D"/>
    <w:rsid w:val="00071330"/>
    <w:rsid w:val="000732A6"/>
    <w:rsid w:val="0007798B"/>
    <w:rsid w:val="00080D3C"/>
    <w:rsid w:val="000843D2"/>
    <w:rsid w:val="0008527F"/>
    <w:rsid w:val="00085BDC"/>
    <w:rsid w:val="0008762C"/>
    <w:rsid w:val="00090201"/>
    <w:rsid w:val="00091ADC"/>
    <w:rsid w:val="00091E5B"/>
    <w:rsid w:val="000929FF"/>
    <w:rsid w:val="00092B89"/>
    <w:rsid w:val="000938F0"/>
    <w:rsid w:val="00095F7E"/>
    <w:rsid w:val="000972BB"/>
    <w:rsid w:val="000A02F5"/>
    <w:rsid w:val="000A1D54"/>
    <w:rsid w:val="000A2020"/>
    <w:rsid w:val="000A2548"/>
    <w:rsid w:val="000A33F8"/>
    <w:rsid w:val="000A39B5"/>
    <w:rsid w:val="000A3A81"/>
    <w:rsid w:val="000A4D75"/>
    <w:rsid w:val="000A4FCE"/>
    <w:rsid w:val="000A524D"/>
    <w:rsid w:val="000A5957"/>
    <w:rsid w:val="000A5C9F"/>
    <w:rsid w:val="000A6489"/>
    <w:rsid w:val="000B0D9C"/>
    <w:rsid w:val="000B2340"/>
    <w:rsid w:val="000B28D1"/>
    <w:rsid w:val="000B3EE5"/>
    <w:rsid w:val="000B5649"/>
    <w:rsid w:val="000B5A0F"/>
    <w:rsid w:val="000B76CB"/>
    <w:rsid w:val="000C1AD0"/>
    <w:rsid w:val="000C5A6B"/>
    <w:rsid w:val="000C5EE0"/>
    <w:rsid w:val="000D2176"/>
    <w:rsid w:val="000D4A71"/>
    <w:rsid w:val="000D5574"/>
    <w:rsid w:val="000D696D"/>
    <w:rsid w:val="000E10D0"/>
    <w:rsid w:val="000E3DC2"/>
    <w:rsid w:val="000E4B2E"/>
    <w:rsid w:val="000E514C"/>
    <w:rsid w:val="000E5DDF"/>
    <w:rsid w:val="000E6D0C"/>
    <w:rsid w:val="000E700F"/>
    <w:rsid w:val="000E7BE4"/>
    <w:rsid w:val="000F32AA"/>
    <w:rsid w:val="000F46AC"/>
    <w:rsid w:val="000F554C"/>
    <w:rsid w:val="000F5B07"/>
    <w:rsid w:val="000F7EAF"/>
    <w:rsid w:val="000F7F42"/>
    <w:rsid w:val="00100765"/>
    <w:rsid w:val="0010100D"/>
    <w:rsid w:val="001016AE"/>
    <w:rsid w:val="001017BC"/>
    <w:rsid w:val="00102280"/>
    <w:rsid w:val="00103EDF"/>
    <w:rsid w:val="00104E4C"/>
    <w:rsid w:val="00106404"/>
    <w:rsid w:val="001064B4"/>
    <w:rsid w:val="00107AC9"/>
    <w:rsid w:val="00111CB8"/>
    <w:rsid w:val="00113AFE"/>
    <w:rsid w:val="001201AC"/>
    <w:rsid w:val="00120BAE"/>
    <w:rsid w:val="00120C14"/>
    <w:rsid w:val="00120F31"/>
    <w:rsid w:val="00121A60"/>
    <w:rsid w:val="00125669"/>
    <w:rsid w:val="001258D6"/>
    <w:rsid w:val="001259E1"/>
    <w:rsid w:val="0013012A"/>
    <w:rsid w:val="00130B18"/>
    <w:rsid w:val="00130F7C"/>
    <w:rsid w:val="001325EB"/>
    <w:rsid w:val="00133703"/>
    <w:rsid w:val="00134179"/>
    <w:rsid w:val="00136334"/>
    <w:rsid w:val="001363F7"/>
    <w:rsid w:val="0013675D"/>
    <w:rsid w:val="001372BD"/>
    <w:rsid w:val="00137C42"/>
    <w:rsid w:val="00137E11"/>
    <w:rsid w:val="00140E29"/>
    <w:rsid w:val="00141884"/>
    <w:rsid w:val="001419FF"/>
    <w:rsid w:val="001429C3"/>
    <w:rsid w:val="00143704"/>
    <w:rsid w:val="00143BF3"/>
    <w:rsid w:val="00146008"/>
    <w:rsid w:val="00146791"/>
    <w:rsid w:val="00147855"/>
    <w:rsid w:val="00147A19"/>
    <w:rsid w:val="00150190"/>
    <w:rsid w:val="0015042A"/>
    <w:rsid w:val="00150F55"/>
    <w:rsid w:val="00152793"/>
    <w:rsid w:val="0015344B"/>
    <w:rsid w:val="001538CB"/>
    <w:rsid w:val="00155130"/>
    <w:rsid w:val="00155458"/>
    <w:rsid w:val="00156D7D"/>
    <w:rsid w:val="00157AB9"/>
    <w:rsid w:val="00160AF0"/>
    <w:rsid w:val="00160EFE"/>
    <w:rsid w:val="00161940"/>
    <w:rsid w:val="00162C5D"/>
    <w:rsid w:val="00163BAF"/>
    <w:rsid w:val="001652E1"/>
    <w:rsid w:val="00166F22"/>
    <w:rsid w:val="00167174"/>
    <w:rsid w:val="001677FA"/>
    <w:rsid w:val="00167A50"/>
    <w:rsid w:val="00167BCA"/>
    <w:rsid w:val="00170DBC"/>
    <w:rsid w:val="00171353"/>
    <w:rsid w:val="00172445"/>
    <w:rsid w:val="00172B1D"/>
    <w:rsid w:val="00172B39"/>
    <w:rsid w:val="0017317A"/>
    <w:rsid w:val="00174497"/>
    <w:rsid w:val="00175176"/>
    <w:rsid w:val="00176A4E"/>
    <w:rsid w:val="00177267"/>
    <w:rsid w:val="00181763"/>
    <w:rsid w:val="00182246"/>
    <w:rsid w:val="001824FD"/>
    <w:rsid w:val="001828E2"/>
    <w:rsid w:val="00182BD1"/>
    <w:rsid w:val="00182DAB"/>
    <w:rsid w:val="00185221"/>
    <w:rsid w:val="00185705"/>
    <w:rsid w:val="00186954"/>
    <w:rsid w:val="00186A9E"/>
    <w:rsid w:val="001900AB"/>
    <w:rsid w:val="00191FCB"/>
    <w:rsid w:val="001945C7"/>
    <w:rsid w:val="00196EE9"/>
    <w:rsid w:val="001A105B"/>
    <w:rsid w:val="001A119B"/>
    <w:rsid w:val="001A167E"/>
    <w:rsid w:val="001A1D71"/>
    <w:rsid w:val="001A2C37"/>
    <w:rsid w:val="001A3B1C"/>
    <w:rsid w:val="001A3CBD"/>
    <w:rsid w:val="001A4C19"/>
    <w:rsid w:val="001A5006"/>
    <w:rsid w:val="001A5308"/>
    <w:rsid w:val="001A7251"/>
    <w:rsid w:val="001A7F13"/>
    <w:rsid w:val="001B25B0"/>
    <w:rsid w:val="001B36E4"/>
    <w:rsid w:val="001B4AE6"/>
    <w:rsid w:val="001B4B04"/>
    <w:rsid w:val="001B5275"/>
    <w:rsid w:val="001B5918"/>
    <w:rsid w:val="001B5C97"/>
    <w:rsid w:val="001B7392"/>
    <w:rsid w:val="001B7E8E"/>
    <w:rsid w:val="001C12BA"/>
    <w:rsid w:val="001C1A12"/>
    <w:rsid w:val="001C337D"/>
    <w:rsid w:val="001C3840"/>
    <w:rsid w:val="001C58DA"/>
    <w:rsid w:val="001C6C47"/>
    <w:rsid w:val="001C7A1B"/>
    <w:rsid w:val="001D2E7E"/>
    <w:rsid w:val="001D3105"/>
    <w:rsid w:val="001D4B90"/>
    <w:rsid w:val="001D62DC"/>
    <w:rsid w:val="001D6D13"/>
    <w:rsid w:val="001E0000"/>
    <w:rsid w:val="001E34F3"/>
    <w:rsid w:val="001E3E9B"/>
    <w:rsid w:val="001E4C24"/>
    <w:rsid w:val="001E50DB"/>
    <w:rsid w:val="001E5D8C"/>
    <w:rsid w:val="001F3533"/>
    <w:rsid w:val="001F5C84"/>
    <w:rsid w:val="001F6050"/>
    <w:rsid w:val="002001B5"/>
    <w:rsid w:val="00201C52"/>
    <w:rsid w:val="002024F6"/>
    <w:rsid w:val="00202EE8"/>
    <w:rsid w:val="002034EB"/>
    <w:rsid w:val="002046AD"/>
    <w:rsid w:val="002076FC"/>
    <w:rsid w:val="00210A6B"/>
    <w:rsid w:val="00211E79"/>
    <w:rsid w:val="00212096"/>
    <w:rsid w:val="00213018"/>
    <w:rsid w:val="00213729"/>
    <w:rsid w:val="00213B21"/>
    <w:rsid w:val="00213E5C"/>
    <w:rsid w:val="002149A6"/>
    <w:rsid w:val="00215A82"/>
    <w:rsid w:val="00215ED7"/>
    <w:rsid w:val="00216117"/>
    <w:rsid w:val="002161D8"/>
    <w:rsid w:val="00216C28"/>
    <w:rsid w:val="0022505A"/>
    <w:rsid w:val="002251AB"/>
    <w:rsid w:val="00225D06"/>
    <w:rsid w:val="002264E8"/>
    <w:rsid w:val="002276AE"/>
    <w:rsid w:val="00227A8C"/>
    <w:rsid w:val="0023027B"/>
    <w:rsid w:val="002333B3"/>
    <w:rsid w:val="00233765"/>
    <w:rsid w:val="00234117"/>
    <w:rsid w:val="0023575A"/>
    <w:rsid w:val="002357BB"/>
    <w:rsid w:val="00235D0C"/>
    <w:rsid w:val="002375DE"/>
    <w:rsid w:val="00240D27"/>
    <w:rsid w:val="002411A6"/>
    <w:rsid w:val="002433BD"/>
    <w:rsid w:val="00243D58"/>
    <w:rsid w:val="00246EC9"/>
    <w:rsid w:val="0024775D"/>
    <w:rsid w:val="002507EC"/>
    <w:rsid w:val="002512F2"/>
    <w:rsid w:val="00252853"/>
    <w:rsid w:val="0025299A"/>
    <w:rsid w:val="00252F66"/>
    <w:rsid w:val="002546F2"/>
    <w:rsid w:val="00254C85"/>
    <w:rsid w:val="0025518F"/>
    <w:rsid w:val="0026095A"/>
    <w:rsid w:val="002618E3"/>
    <w:rsid w:val="00262EDB"/>
    <w:rsid w:val="0026339B"/>
    <w:rsid w:val="00263AD1"/>
    <w:rsid w:val="00263DA2"/>
    <w:rsid w:val="00265025"/>
    <w:rsid w:val="00265F10"/>
    <w:rsid w:val="00265F34"/>
    <w:rsid w:val="00265F41"/>
    <w:rsid w:val="00266372"/>
    <w:rsid w:val="00270FDE"/>
    <w:rsid w:val="00271C91"/>
    <w:rsid w:val="0027211C"/>
    <w:rsid w:val="00273279"/>
    <w:rsid w:val="00273E66"/>
    <w:rsid w:val="002752BB"/>
    <w:rsid w:val="00275CE7"/>
    <w:rsid w:val="002768B6"/>
    <w:rsid w:val="00276E54"/>
    <w:rsid w:val="00277E46"/>
    <w:rsid w:val="002803C6"/>
    <w:rsid w:val="00280690"/>
    <w:rsid w:val="002810B4"/>
    <w:rsid w:val="00282731"/>
    <w:rsid w:val="002843D9"/>
    <w:rsid w:val="002845B0"/>
    <w:rsid w:val="002851D8"/>
    <w:rsid w:val="00286D8C"/>
    <w:rsid w:val="002870D1"/>
    <w:rsid w:val="00287180"/>
    <w:rsid w:val="002918F8"/>
    <w:rsid w:val="00292757"/>
    <w:rsid w:val="002928A5"/>
    <w:rsid w:val="002929E6"/>
    <w:rsid w:val="002936F4"/>
    <w:rsid w:val="00295F11"/>
    <w:rsid w:val="00296F21"/>
    <w:rsid w:val="0029795B"/>
    <w:rsid w:val="00297984"/>
    <w:rsid w:val="002A17FA"/>
    <w:rsid w:val="002A2A61"/>
    <w:rsid w:val="002A4420"/>
    <w:rsid w:val="002A4D16"/>
    <w:rsid w:val="002A5B59"/>
    <w:rsid w:val="002A5D3D"/>
    <w:rsid w:val="002A6668"/>
    <w:rsid w:val="002B2F9A"/>
    <w:rsid w:val="002B324F"/>
    <w:rsid w:val="002B3345"/>
    <w:rsid w:val="002B43BB"/>
    <w:rsid w:val="002B5944"/>
    <w:rsid w:val="002B697E"/>
    <w:rsid w:val="002B726F"/>
    <w:rsid w:val="002C08AD"/>
    <w:rsid w:val="002C0BE7"/>
    <w:rsid w:val="002C1227"/>
    <w:rsid w:val="002C5CBF"/>
    <w:rsid w:val="002C639E"/>
    <w:rsid w:val="002C6DCF"/>
    <w:rsid w:val="002C7A87"/>
    <w:rsid w:val="002D2860"/>
    <w:rsid w:val="002D2FDF"/>
    <w:rsid w:val="002D4D04"/>
    <w:rsid w:val="002D7814"/>
    <w:rsid w:val="002D7815"/>
    <w:rsid w:val="002E3C74"/>
    <w:rsid w:val="002E4A5D"/>
    <w:rsid w:val="002E51DB"/>
    <w:rsid w:val="002E58BF"/>
    <w:rsid w:val="002E5B02"/>
    <w:rsid w:val="002E68D3"/>
    <w:rsid w:val="002E6C8D"/>
    <w:rsid w:val="002E70AA"/>
    <w:rsid w:val="002F13B5"/>
    <w:rsid w:val="002F1BEB"/>
    <w:rsid w:val="002F2079"/>
    <w:rsid w:val="002F3058"/>
    <w:rsid w:val="002F4CB0"/>
    <w:rsid w:val="002F4DD5"/>
    <w:rsid w:val="002F5E79"/>
    <w:rsid w:val="002F62B8"/>
    <w:rsid w:val="002F64A5"/>
    <w:rsid w:val="002F6F67"/>
    <w:rsid w:val="002F7489"/>
    <w:rsid w:val="003005B0"/>
    <w:rsid w:val="003033BB"/>
    <w:rsid w:val="003039C3"/>
    <w:rsid w:val="003062B4"/>
    <w:rsid w:val="003102F4"/>
    <w:rsid w:val="0031085A"/>
    <w:rsid w:val="00314588"/>
    <w:rsid w:val="00316252"/>
    <w:rsid w:val="00316DE8"/>
    <w:rsid w:val="003177C7"/>
    <w:rsid w:val="003206EB"/>
    <w:rsid w:val="0032136F"/>
    <w:rsid w:val="00321C5E"/>
    <w:rsid w:val="00324A41"/>
    <w:rsid w:val="00324E9F"/>
    <w:rsid w:val="00327091"/>
    <w:rsid w:val="0032739B"/>
    <w:rsid w:val="003300E0"/>
    <w:rsid w:val="00331904"/>
    <w:rsid w:val="00331D0F"/>
    <w:rsid w:val="00334D28"/>
    <w:rsid w:val="00343981"/>
    <w:rsid w:val="00344DDB"/>
    <w:rsid w:val="00345530"/>
    <w:rsid w:val="003465A0"/>
    <w:rsid w:val="00346C92"/>
    <w:rsid w:val="00347763"/>
    <w:rsid w:val="00347B81"/>
    <w:rsid w:val="00351861"/>
    <w:rsid w:val="0035239A"/>
    <w:rsid w:val="0035383A"/>
    <w:rsid w:val="00354356"/>
    <w:rsid w:val="0035448E"/>
    <w:rsid w:val="00355303"/>
    <w:rsid w:val="003556CD"/>
    <w:rsid w:val="00356C02"/>
    <w:rsid w:val="003575F2"/>
    <w:rsid w:val="00357973"/>
    <w:rsid w:val="003626FD"/>
    <w:rsid w:val="00363A53"/>
    <w:rsid w:val="00363DF1"/>
    <w:rsid w:val="003642CA"/>
    <w:rsid w:val="00364A3B"/>
    <w:rsid w:val="00365642"/>
    <w:rsid w:val="00365E19"/>
    <w:rsid w:val="003666B5"/>
    <w:rsid w:val="003729D5"/>
    <w:rsid w:val="00372AFA"/>
    <w:rsid w:val="00372CB7"/>
    <w:rsid w:val="003733B5"/>
    <w:rsid w:val="00374476"/>
    <w:rsid w:val="0037598C"/>
    <w:rsid w:val="003766D4"/>
    <w:rsid w:val="0038005F"/>
    <w:rsid w:val="0038256F"/>
    <w:rsid w:val="0038275B"/>
    <w:rsid w:val="00382C7F"/>
    <w:rsid w:val="00383642"/>
    <w:rsid w:val="00384484"/>
    <w:rsid w:val="003850B0"/>
    <w:rsid w:val="003859B9"/>
    <w:rsid w:val="00387FDB"/>
    <w:rsid w:val="00391C36"/>
    <w:rsid w:val="00392C46"/>
    <w:rsid w:val="00392E83"/>
    <w:rsid w:val="003944EF"/>
    <w:rsid w:val="00395BDF"/>
    <w:rsid w:val="00395D02"/>
    <w:rsid w:val="00396708"/>
    <w:rsid w:val="00397564"/>
    <w:rsid w:val="003979E5"/>
    <w:rsid w:val="003A0A21"/>
    <w:rsid w:val="003A227F"/>
    <w:rsid w:val="003A2749"/>
    <w:rsid w:val="003A374A"/>
    <w:rsid w:val="003A3A1E"/>
    <w:rsid w:val="003A40C6"/>
    <w:rsid w:val="003A4484"/>
    <w:rsid w:val="003A473B"/>
    <w:rsid w:val="003A5919"/>
    <w:rsid w:val="003A5ECF"/>
    <w:rsid w:val="003A66A2"/>
    <w:rsid w:val="003B0C5E"/>
    <w:rsid w:val="003B0C6C"/>
    <w:rsid w:val="003B0EB9"/>
    <w:rsid w:val="003B22D1"/>
    <w:rsid w:val="003B28A9"/>
    <w:rsid w:val="003B308B"/>
    <w:rsid w:val="003B3379"/>
    <w:rsid w:val="003B53FE"/>
    <w:rsid w:val="003B6380"/>
    <w:rsid w:val="003B6545"/>
    <w:rsid w:val="003B654A"/>
    <w:rsid w:val="003C0D27"/>
    <w:rsid w:val="003C150A"/>
    <w:rsid w:val="003C18B8"/>
    <w:rsid w:val="003C32B9"/>
    <w:rsid w:val="003C334D"/>
    <w:rsid w:val="003C472C"/>
    <w:rsid w:val="003C48F7"/>
    <w:rsid w:val="003C4D6E"/>
    <w:rsid w:val="003D16B8"/>
    <w:rsid w:val="003D1C57"/>
    <w:rsid w:val="003D1CF2"/>
    <w:rsid w:val="003D450C"/>
    <w:rsid w:val="003D4A2A"/>
    <w:rsid w:val="003D5D70"/>
    <w:rsid w:val="003D679E"/>
    <w:rsid w:val="003D6D7F"/>
    <w:rsid w:val="003E49DA"/>
    <w:rsid w:val="003E5B76"/>
    <w:rsid w:val="003E63F4"/>
    <w:rsid w:val="003F1115"/>
    <w:rsid w:val="003F20A5"/>
    <w:rsid w:val="003F2113"/>
    <w:rsid w:val="003F21C3"/>
    <w:rsid w:val="003F4438"/>
    <w:rsid w:val="003F466E"/>
    <w:rsid w:val="003F49A5"/>
    <w:rsid w:val="003F56A5"/>
    <w:rsid w:val="003F65DB"/>
    <w:rsid w:val="004014E0"/>
    <w:rsid w:val="00402095"/>
    <w:rsid w:val="004026D4"/>
    <w:rsid w:val="00402943"/>
    <w:rsid w:val="00403CA4"/>
    <w:rsid w:val="004077B7"/>
    <w:rsid w:val="00407A60"/>
    <w:rsid w:val="004106C4"/>
    <w:rsid w:val="004114D0"/>
    <w:rsid w:val="004115ED"/>
    <w:rsid w:val="0041165E"/>
    <w:rsid w:val="004127FD"/>
    <w:rsid w:val="0041318C"/>
    <w:rsid w:val="00413981"/>
    <w:rsid w:val="00417CC7"/>
    <w:rsid w:val="0042105F"/>
    <w:rsid w:val="00421AA2"/>
    <w:rsid w:val="00422CE5"/>
    <w:rsid w:val="00423337"/>
    <w:rsid w:val="00423B5D"/>
    <w:rsid w:val="00424FF9"/>
    <w:rsid w:val="00426CAE"/>
    <w:rsid w:val="00427796"/>
    <w:rsid w:val="004279C3"/>
    <w:rsid w:val="004305B1"/>
    <w:rsid w:val="00432A8A"/>
    <w:rsid w:val="00432DDA"/>
    <w:rsid w:val="00433542"/>
    <w:rsid w:val="004346E8"/>
    <w:rsid w:val="00436E22"/>
    <w:rsid w:val="00437073"/>
    <w:rsid w:val="0043714E"/>
    <w:rsid w:val="004376A0"/>
    <w:rsid w:val="00440BAF"/>
    <w:rsid w:val="004416B5"/>
    <w:rsid w:val="00442096"/>
    <w:rsid w:val="0044221B"/>
    <w:rsid w:val="004427A7"/>
    <w:rsid w:val="0044314E"/>
    <w:rsid w:val="00445710"/>
    <w:rsid w:val="00447AB6"/>
    <w:rsid w:val="00450C9D"/>
    <w:rsid w:val="00452DF0"/>
    <w:rsid w:val="00453C2E"/>
    <w:rsid w:val="00453E45"/>
    <w:rsid w:val="004567BC"/>
    <w:rsid w:val="00456EA3"/>
    <w:rsid w:val="0045704A"/>
    <w:rsid w:val="004611D1"/>
    <w:rsid w:val="004612B5"/>
    <w:rsid w:val="00462171"/>
    <w:rsid w:val="004671A6"/>
    <w:rsid w:val="0047134D"/>
    <w:rsid w:val="0047146D"/>
    <w:rsid w:val="004725B2"/>
    <w:rsid w:val="00472CB9"/>
    <w:rsid w:val="00473CE4"/>
    <w:rsid w:val="0047439E"/>
    <w:rsid w:val="00474920"/>
    <w:rsid w:val="00475542"/>
    <w:rsid w:val="004755FE"/>
    <w:rsid w:val="00475F2C"/>
    <w:rsid w:val="00475F5D"/>
    <w:rsid w:val="00480F17"/>
    <w:rsid w:val="0048116E"/>
    <w:rsid w:val="004827F3"/>
    <w:rsid w:val="004831B6"/>
    <w:rsid w:val="00487790"/>
    <w:rsid w:val="00487B42"/>
    <w:rsid w:val="00487EEE"/>
    <w:rsid w:val="00491094"/>
    <w:rsid w:val="00491E34"/>
    <w:rsid w:val="004929E7"/>
    <w:rsid w:val="00492FF9"/>
    <w:rsid w:val="00493713"/>
    <w:rsid w:val="00493808"/>
    <w:rsid w:val="004958BC"/>
    <w:rsid w:val="004968A3"/>
    <w:rsid w:val="00496994"/>
    <w:rsid w:val="00497351"/>
    <w:rsid w:val="004A1082"/>
    <w:rsid w:val="004A13F6"/>
    <w:rsid w:val="004A152F"/>
    <w:rsid w:val="004A2755"/>
    <w:rsid w:val="004A296D"/>
    <w:rsid w:val="004A2F82"/>
    <w:rsid w:val="004A3575"/>
    <w:rsid w:val="004A55CE"/>
    <w:rsid w:val="004A56F9"/>
    <w:rsid w:val="004A5A2D"/>
    <w:rsid w:val="004A5B6D"/>
    <w:rsid w:val="004A5CAF"/>
    <w:rsid w:val="004A68FB"/>
    <w:rsid w:val="004A7C70"/>
    <w:rsid w:val="004B00AB"/>
    <w:rsid w:val="004B2B72"/>
    <w:rsid w:val="004B3BD3"/>
    <w:rsid w:val="004B3DD5"/>
    <w:rsid w:val="004B6E30"/>
    <w:rsid w:val="004B7302"/>
    <w:rsid w:val="004B77B9"/>
    <w:rsid w:val="004B7D60"/>
    <w:rsid w:val="004B7E95"/>
    <w:rsid w:val="004C03AD"/>
    <w:rsid w:val="004C158C"/>
    <w:rsid w:val="004C18A5"/>
    <w:rsid w:val="004C2660"/>
    <w:rsid w:val="004C3141"/>
    <w:rsid w:val="004C3630"/>
    <w:rsid w:val="004C3D9F"/>
    <w:rsid w:val="004C40E8"/>
    <w:rsid w:val="004C5D31"/>
    <w:rsid w:val="004C6E31"/>
    <w:rsid w:val="004D006B"/>
    <w:rsid w:val="004D061F"/>
    <w:rsid w:val="004D2FFC"/>
    <w:rsid w:val="004D422D"/>
    <w:rsid w:val="004D4F7F"/>
    <w:rsid w:val="004D6C55"/>
    <w:rsid w:val="004D77AD"/>
    <w:rsid w:val="004E04F9"/>
    <w:rsid w:val="004E3AE4"/>
    <w:rsid w:val="004E4B87"/>
    <w:rsid w:val="004E5B75"/>
    <w:rsid w:val="004E62D1"/>
    <w:rsid w:val="004E6598"/>
    <w:rsid w:val="004E6A14"/>
    <w:rsid w:val="004E7CD8"/>
    <w:rsid w:val="004F0965"/>
    <w:rsid w:val="004F0AA8"/>
    <w:rsid w:val="004F12A0"/>
    <w:rsid w:val="004F1846"/>
    <w:rsid w:val="004F2357"/>
    <w:rsid w:val="004F2511"/>
    <w:rsid w:val="004F2E3C"/>
    <w:rsid w:val="004F3FFC"/>
    <w:rsid w:val="004F6379"/>
    <w:rsid w:val="004F677D"/>
    <w:rsid w:val="004F6EA7"/>
    <w:rsid w:val="004F769B"/>
    <w:rsid w:val="005010BD"/>
    <w:rsid w:val="005017EA"/>
    <w:rsid w:val="0050272F"/>
    <w:rsid w:val="005028D3"/>
    <w:rsid w:val="005041DF"/>
    <w:rsid w:val="005049A6"/>
    <w:rsid w:val="005052C1"/>
    <w:rsid w:val="005058A6"/>
    <w:rsid w:val="005071B5"/>
    <w:rsid w:val="0050758E"/>
    <w:rsid w:val="00510388"/>
    <w:rsid w:val="005120BF"/>
    <w:rsid w:val="00513596"/>
    <w:rsid w:val="00514C2A"/>
    <w:rsid w:val="0051582D"/>
    <w:rsid w:val="00515DFC"/>
    <w:rsid w:val="00516C2D"/>
    <w:rsid w:val="00520F06"/>
    <w:rsid w:val="005214EA"/>
    <w:rsid w:val="005225C2"/>
    <w:rsid w:val="00523459"/>
    <w:rsid w:val="00525B08"/>
    <w:rsid w:val="00526E5A"/>
    <w:rsid w:val="00527562"/>
    <w:rsid w:val="00530743"/>
    <w:rsid w:val="00530A6A"/>
    <w:rsid w:val="00531BA4"/>
    <w:rsid w:val="00532EB0"/>
    <w:rsid w:val="00537B6B"/>
    <w:rsid w:val="005406A6"/>
    <w:rsid w:val="00540D7E"/>
    <w:rsid w:val="0054198A"/>
    <w:rsid w:val="005426F2"/>
    <w:rsid w:val="005443C4"/>
    <w:rsid w:val="00545326"/>
    <w:rsid w:val="00546A38"/>
    <w:rsid w:val="00553215"/>
    <w:rsid w:val="005533EF"/>
    <w:rsid w:val="005547AA"/>
    <w:rsid w:val="00556EEF"/>
    <w:rsid w:val="00557463"/>
    <w:rsid w:val="005621BB"/>
    <w:rsid w:val="005629CF"/>
    <w:rsid w:val="0056307D"/>
    <w:rsid w:val="00565343"/>
    <w:rsid w:val="0056576A"/>
    <w:rsid w:val="00567B55"/>
    <w:rsid w:val="005719C9"/>
    <w:rsid w:val="00573B82"/>
    <w:rsid w:val="00581569"/>
    <w:rsid w:val="00581EC9"/>
    <w:rsid w:val="00582D3D"/>
    <w:rsid w:val="00582FE7"/>
    <w:rsid w:val="00583760"/>
    <w:rsid w:val="00583E75"/>
    <w:rsid w:val="00584864"/>
    <w:rsid w:val="005867BC"/>
    <w:rsid w:val="005913C3"/>
    <w:rsid w:val="00592270"/>
    <w:rsid w:val="00592948"/>
    <w:rsid w:val="005947F6"/>
    <w:rsid w:val="00594898"/>
    <w:rsid w:val="00594BE4"/>
    <w:rsid w:val="00597542"/>
    <w:rsid w:val="005A1332"/>
    <w:rsid w:val="005A1F07"/>
    <w:rsid w:val="005A285A"/>
    <w:rsid w:val="005A3AEF"/>
    <w:rsid w:val="005A60CF"/>
    <w:rsid w:val="005A7268"/>
    <w:rsid w:val="005B0479"/>
    <w:rsid w:val="005B1B8B"/>
    <w:rsid w:val="005B1DEE"/>
    <w:rsid w:val="005B3828"/>
    <w:rsid w:val="005B3EBA"/>
    <w:rsid w:val="005B51BF"/>
    <w:rsid w:val="005B71FB"/>
    <w:rsid w:val="005B7272"/>
    <w:rsid w:val="005C1712"/>
    <w:rsid w:val="005C53D0"/>
    <w:rsid w:val="005C7582"/>
    <w:rsid w:val="005C78FE"/>
    <w:rsid w:val="005C7EBD"/>
    <w:rsid w:val="005D0147"/>
    <w:rsid w:val="005D2478"/>
    <w:rsid w:val="005D30A4"/>
    <w:rsid w:val="005D31C0"/>
    <w:rsid w:val="005D327C"/>
    <w:rsid w:val="005D37EB"/>
    <w:rsid w:val="005D39CF"/>
    <w:rsid w:val="005D40D1"/>
    <w:rsid w:val="005D51E2"/>
    <w:rsid w:val="005D537E"/>
    <w:rsid w:val="005D6A56"/>
    <w:rsid w:val="005E1C8C"/>
    <w:rsid w:val="005E4A06"/>
    <w:rsid w:val="005E7C1D"/>
    <w:rsid w:val="005F02F6"/>
    <w:rsid w:val="005F0E36"/>
    <w:rsid w:val="005F0FBA"/>
    <w:rsid w:val="005F2A12"/>
    <w:rsid w:val="005F2D9D"/>
    <w:rsid w:val="005F2FE3"/>
    <w:rsid w:val="005F50F3"/>
    <w:rsid w:val="005F5570"/>
    <w:rsid w:val="005F6F28"/>
    <w:rsid w:val="005F6FEB"/>
    <w:rsid w:val="005F78F9"/>
    <w:rsid w:val="006024A5"/>
    <w:rsid w:val="0060297E"/>
    <w:rsid w:val="00603847"/>
    <w:rsid w:val="006045EB"/>
    <w:rsid w:val="00604772"/>
    <w:rsid w:val="00605593"/>
    <w:rsid w:val="00605D84"/>
    <w:rsid w:val="00606D30"/>
    <w:rsid w:val="00610022"/>
    <w:rsid w:val="00614974"/>
    <w:rsid w:val="00614EAC"/>
    <w:rsid w:val="00615123"/>
    <w:rsid w:val="00615981"/>
    <w:rsid w:val="00615A50"/>
    <w:rsid w:val="00615F7C"/>
    <w:rsid w:val="006207DF"/>
    <w:rsid w:val="006207FD"/>
    <w:rsid w:val="00620E28"/>
    <w:rsid w:val="00622934"/>
    <w:rsid w:val="0062348F"/>
    <w:rsid w:val="0062478F"/>
    <w:rsid w:val="00625D7C"/>
    <w:rsid w:val="0062777A"/>
    <w:rsid w:val="00627FDA"/>
    <w:rsid w:val="00631079"/>
    <w:rsid w:val="00631A84"/>
    <w:rsid w:val="00631A9B"/>
    <w:rsid w:val="00633014"/>
    <w:rsid w:val="0063311C"/>
    <w:rsid w:val="006336A8"/>
    <w:rsid w:val="006344A2"/>
    <w:rsid w:val="00634546"/>
    <w:rsid w:val="00634FBC"/>
    <w:rsid w:val="0063535C"/>
    <w:rsid w:val="00635F54"/>
    <w:rsid w:val="00636240"/>
    <w:rsid w:val="006376D2"/>
    <w:rsid w:val="00637FE3"/>
    <w:rsid w:val="00640AC2"/>
    <w:rsid w:val="006410CF"/>
    <w:rsid w:val="00641A84"/>
    <w:rsid w:val="00642077"/>
    <w:rsid w:val="006425D3"/>
    <w:rsid w:val="00642B83"/>
    <w:rsid w:val="00644C39"/>
    <w:rsid w:val="0064589D"/>
    <w:rsid w:val="00645B57"/>
    <w:rsid w:val="0064691C"/>
    <w:rsid w:val="00652CDE"/>
    <w:rsid w:val="00653A46"/>
    <w:rsid w:val="00654EE2"/>
    <w:rsid w:val="00657261"/>
    <w:rsid w:val="00657E14"/>
    <w:rsid w:val="006630D1"/>
    <w:rsid w:val="00663519"/>
    <w:rsid w:val="00663CD0"/>
    <w:rsid w:val="00665542"/>
    <w:rsid w:val="006678A5"/>
    <w:rsid w:val="00671DE5"/>
    <w:rsid w:val="0067402A"/>
    <w:rsid w:val="0067575B"/>
    <w:rsid w:val="00675BA2"/>
    <w:rsid w:val="00676294"/>
    <w:rsid w:val="006777C1"/>
    <w:rsid w:val="006778CA"/>
    <w:rsid w:val="0068175D"/>
    <w:rsid w:val="00681C0D"/>
    <w:rsid w:val="006825C3"/>
    <w:rsid w:val="00684EB4"/>
    <w:rsid w:val="00685045"/>
    <w:rsid w:val="00685214"/>
    <w:rsid w:val="006874EB"/>
    <w:rsid w:val="006875BF"/>
    <w:rsid w:val="00690331"/>
    <w:rsid w:val="00691004"/>
    <w:rsid w:val="006935F4"/>
    <w:rsid w:val="006943B0"/>
    <w:rsid w:val="006953BE"/>
    <w:rsid w:val="0069660A"/>
    <w:rsid w:val="006966DF"/>
    <w:rsid w:val="00697791"/>
    <w:rsid w:val="00697803"/>
    <w:rsid w:val="00697CB1"/>
    <w:rsid w:val="006A1581"/>
    <w:rsid w:val="006A371D"/>
    <w:rsid w:val="006A40E6"/>
    <w:rsid w:val="006A412E"/>
    <w:rsid w:val="006A55C7"/>
    <w:rsid w:val="006A6031"/>
    <w:rsid w:val="006A75CA"/>
    <w:rsid w:val="006A7AE0"/>
    <w:rsid w:val="006B0064"/>
    <w:rsid w:val="006B3BB7"/>
    <w:rsid w:val="006B51F8"/>
    <w:rsid w:val="006B5779"/>
    <w:rsid w:val="006B5967"/>
    <w:rsid w:val="006B7E32"/>
    <w:rsid w:val="006C1076"/>
    <w:rsid w:val="006C1DC4"/>
    <w:rsid w:val="006C2466"/>
    <w:rsid w:val="006C265E"/>
    <w:rsid w:val="006C294F"/>
    <w:rsid w:val="006C3BFB"/>
    <w:rsid w:val="006C5524"/>
    <w:rsid w:val="006C56E0"/>
    <w:rsid w:val="006C6142"/>
    <w:rsid w:val="006D1E71"/>
    <w:rsid w:val="006D3DD3"/>
    <w:rsid w:val="006D5361"/>
    <w:rsid w:val="006E1F4D"/>
    <w:rsid w:val="006E612F"/>
    <w:rsid w:val="006F06C3"/>
    <w:rsid w:val="006F2702"/>
    <w:rsid w:val="006F2AA4"/>
    <w:rsid w:val="006F3BA4"/>
    <w:rsid w:val="006F4196"/>
    <w:rsid w:val="006F5B54"/>
    <w:rsid w:val="006F630D"/>
    <w:rsid w:val="006F6CAF"/>
    <w:rsid w:val="006F6EAD"/>
    <w:rsid w:val="006F79B2"/>
    <w:rsid w:val="0070114A"/>
    <w:rsid w:val="0070157E"/>
    <w:rsid w:val="0070184C"/>
    <w:rsid w:val="007027BF"/>
    <w:rsid w:val="0070336F"/>
    <w:rsid w:val="00704350"/>
    <w:rsid w:val="00704F9E"/>
    <w:rsid w:val="0070526E"/>
    <w:rsid w:val="007052CA"/>
    <w:rsid w:val="007059E8"/>
    <w:rsid w:val="00705DF1"/>
    <w:rsid w:val="00705FC2"/>
    <w:rsid w:val="00706150"/>
    <w:rsid w:val="00710CD2"/>
    <w:rsid w:val="00711D73"/>
    <w:rsid w:val="00711EB3"/>
    <w:rsid w:val="00712056"/>
    <w:rsid w:val="00712623"/>
    <w:rsid w:val="00712B99"/>
    <w:rsid w:val="00712E13"/>
    <w:rsid w:val="00713A36"/>
    <w:rsid w:val="0071439B"/>
    <w:rsid w:val="00714606"/>
    <w:rsid w:val="00714879"/>
    <w:rsid w:val="00714E63"/>
    <w:rsid w:val="007178C2"/>
    <w:rsid w:val="00717FE9"/>
    <w:rsid w:val="00722E2B"/>
    <w:rsid w:val="00723757"/>
    <w:rsid w:val="00724D40"/>
    <w:rsid w:val="00725216"/>
    <w:rsid w:val="0072572F"/>
    <w:rsid w:val="00726C24"/>
    <w:rsid w:val="00731501"/>
    <w:rsid w:val="0073164A"/>
    <w:rsid w:val="0073203C"/>
    <w:rsid w:val="0073402F"/>
    <w:rsid w:val="0073662D"/>
    <w:rsid w:val="0073684F"/>
    <w:rsid w:val="007379D1"/>
    <w:rsid w:val="007404C6"/>
    <w:rsid w:val="00740949"/>
    <w:rsid w:val="00741A68"/>
    <w:rsid w:val="00742DE9"/>
    <w:rsid w:val="00742EB6"/>
    <w:rsid w:val="007433E2"/>
    <w:rsid w:val="00743FCB"/>
    <w:rsid w:val="00745E43"/>
    <w:rsid w:val="00745EDF"/>
    <w:rsid w:val="00745F7D"/>
    <w:rsid w:val="0074696F"/>
    <w:rsid w:val="00746C01"/>
    <w:rsid w:val="00747B2A"/>
    <w:rsid w:val="00751117"/>
    <w:rsid w:val="00752774"/>
    <w:rsid w:val="00756986"/>
    <w:rsid w:val="00756FA7"/>
    <w:rsid w:val="00757F32"/>
    <w:rsid w:val="007617A3"/>
    <w:rsid w:val="00761C36"/>
    <w:rsid w:val="00762DAC"/>
    <w:rsid w:val="007633A2"/>
    <w:rsid w:val="00763A12"/>
    <w:rsid w:val="00764AE5"/>
    <w:rsid w:val="00766901"/>
    <w:rsid w:val="00766AD1"/>
    <w:rsid w:val="00766DE4"/>
    <w:rsid w:val="0076770C"/>
    <w:rsid w:val="00771575"/>
    <w:rsid w:val="00771C2F"/>
    <w:rsid w:val="00771FF3"/>
    <w:rsid w:val="007742EF"/>
    <w:rsid w:val="00774501"/>
    <w:rsid w:val="00774A99"/>
    <w:rsid w:val="00776F00"/>
    <w:rsid w:val="00776F8B"/>
    <w:rsid w:val="0077723C"/>
    <w:rsid w:val="00777734"/>
    <w:rsid w:val="00780BC1"/>
    <w:rsid w:val="0078301C"/>
    <w:rsid w:val="007833D2"/>
    <w:rsid w:val="00783F2E"/>
    <w:rsid w:val="00786610"/>
    <w:rsid w:val="0078661C"/>
    <w:rsid w:val="007870AD"/>
    <w:rsid w:val="00787317"/>
    <w:rsid w:val="00787363"/>
    <w:rsid w:val="007874A6"/>
    <w:rsid w:val="00787A25"/>
    <w:rsid w:val="00793870"/>
    <w:rsid w:val="00794122"/>
    <w:rsid w:val="0079557E"/>
    <w:rsid w:val="0079766C"/>
    <w:rsid w:val="007A268C"/>
    <w:rsid w:val="007A2D05"/>
    <w:rsid w:val="007A3608"/>
    <w:rsid w:val="007A4C4E"/>
    <w:rsid w:val="007A7009"/>
    <w:rsid w:val="007A7275"/>
    <w:rsid w:val="007A7B48"/>
    <w:rsid w:val="007B0048"/>
    <w:rsid w:val="007B0C8A"/>
    <w:rsid w:val="007B4990"/>
    <w:rsid w:val="007B54DC"/>
    <w:rsid w:val="007C0FE2"/>
    <w:rsid w:val="007C10D1"/>
    <w:rsid w:val="007C1567"/>
    <w:rsid w:val="007C2FD4"/>
    <w:rsid w:val="007C5456"/>
    <w:rsid w:val="007C5A30"/>
    <w:rsid w:val="007C5CE3"/>
    <w:rsid w:val="007C5DCC"/>
    <w:rsid w:val="007C6BAC"/>
    <w:rsid w:val="007C6F65"/>
    <w:rsid w:val="007C75B5"/>
    <w:rsid w:val="007D01D7"/>
    <w:rsid w:val="007D08A8"/>
    <w:rsid w:val="007D1AA3"/>
    <w:rsid w:val="007D3896"/>
    <w:rsid w:val="007D4B5D"/>
    <w:rsid w:val="007D711C"/>
    <w:rsid w:val="007D7345"/>
    <w:rsid w:val="007E0F83"/>
    <w:rsid w:val="007E1312"/>
    <w:rsid w:val="007E249C"/>
    <w:rsid w:val="007E3D03"/>
    <w:rsid w:val="007E3E49"/>
    <w:rsid w:val="007E46B5"/>
    <w:rsid w:val="007E5EBE"/>
    <w:rsid w:val="007E5F62"/>
    <w:rsid w:val="007E66CF"/>
    <w:rsid w:val="007E6EDC"/>
    <w:rsid w:val="007F150D"/>
    <w:rsid w:val="007F3498"/>
    <w:rsid w:val="007F4459"/>
    <w:rsid w:val="007F4D7E"/>
    <w:rsid w:val="007F586A"/>
    <w:rsid w:val="007F63D1"/>
    <w:rsid w:val="0080118D"/>
    <w:rsid w:val="00802347"/>
    <w:rsid w:val="008032CD"/>
    <w:rsid w:val="00803348"/>
    <w:rsid w:val="00803750"/>
    <w:rsid w:val="0080385B"/>
    <w:rsid w:val="00804781"/>
    <w:rsid w:val="008053C0"/>
    <w:rsid w:val="008103C7"/>
    <w:rsid w:val="0081041C"/>
    <w:rsid w:val="0081075A"/>
    <w:rsid w:val="00811EDA"/>
    <w:rsid w:val="00813439"/>
    <w:rsid w:val="00813B2B"/>
    <w:rsid w:val="00814B53"/>
    <w:rsid w:val="00814D82"/>
    <w:rsid w:val="008153B5"/>
    <w:rsid w:val="00815F11"/>
    <w:rsid w:val="00817557"/>
    <w:rsid w:val="00817D09"/>
    <w:rsid w:val="008215DB"/>
    <w:rsid w:val="00823F62"/>
    <w:rsid w:val="0082496B"/>
    <w:rsid w:val="00826A11"/>
    <w:rsid w:val="008314FF"/>
    <w:rsid w:val="00831C01"/>
    <w:rsid w:val="00831FC6"/>
    <w:rsid w:val="0083201B"/>
    <w:rsid w:val="0083221B"/>
    <w:rsid w:val="0083223D"/>
    <w:rsid w:val="00833467"/>
    <w:rsid w:val="008338DC"/>
    <w:rsid w:val="00834A82"/>
    <w:rsid w:val="00834DE1"/>
    <w:rsid w:val="00834F3D"/>
    <w:rsid w:val="008350FD"/>
    <w:rsid w:val="00835463"/>
    <w:rsid w:val="00837372"/>
    <w:rsid w:val="00837799"/>
    <w:rsid w:val="008379BD"/>
    <w:rsid w:val="00837CC0"/>
    <w:rsid w:val="00837CCF"/>
    <w:rsid w:val="00840038"/>
    <w:rsid w:val="00840557"/>
    <w:rsid w:val="00840D31"/>
    <w:rsid w:val="00841B81"/>
    <w:rsid w:val="00841C85"/>
    <w:rsid w:val="00842D44"/>
    <w:rsid w:val="0084341F"/>
    <w:rsid w:val="00843727"/>
    <w:rsid w:val="00844201"/>
    <w:rsid w:val="00844C92"/>
    <w:rsid w:val="00845EE1"/>
    <w:rsid w:val="00846206"/>
    <w:rsid w:val="00846D3B"/>
    <w:rsid w:val="008479D2"/>
    <w:rsid w:val="00847A61"/>
    <w:rsid w:val="00850474"/>
    <w:rsid w:val="008506E7"/>
    <w:rsid w:val="008507ED"/>
    <w:rsid w:val="00850F4A"/>
    <w:rsid w:val="008524D7"/>
    <w:rsid w:val="00852CE3"/>
    <w:rsid w:val="00853E6F"/>
    <w:rsid w:val="008542CC"/>
    <w:rsid w:val="00857B21"/>
    <w:rsid w:val="00857BAD"/>
    <w:rsid w:val="00860AFC"/>
    <w:rsid w:val="00861DF7"/>
    <w:rsid w:val="00862B5A"/>
    <w:rsid w:val="008637AB"/>
    <w:rsid w:val="00870121"/>
    <w:rsid w:val="008723A2"/>
    <w:rsid w:val="0087249F"/>
    <w:rsid w:val="00873994"/>
    <w:rsid w:val="0087432E"/>
    <w:rsid w:val="00875B47"/>
    <w:rsid w:val="0087680F"/>
    <w:rsid w:val="0087688E"/>
    <w:rsid w:val="00876AC8"/>
    <w:rsid w:val="00876D08"/>
    <w:rsid w:val="00881DE2"/>
    <w:rsid w:val="00885616"/>
    <w:rsid w:val="00890EC8"/>
    <w:rsid w:val="00891067"/>
    <w:rsid w:val="00891972"/>
    <w:rsid w:val="00892469"/>
    <w:rsid w:val="00892FAB"/>
    <w:rsid w:val="00893856"/>
    <w:rsid w:val="00894953"/>
    <w:rsid w:val="00894B59"/>
    <w:rsid w:val="00896FA2"/>
    <w:rsid w:val="008A0767"/>
    <w:rsid w:val="008A219F"/>
    <w:rsid w:val="008A2F75"/>
    <w:rsid w:val="008A3CD7"/>
    <w:rsid w:val="008A3D9E"/>
    <w:rsid w:val="008A44E5"/>
    <w:rsid w:val="008A670E"/>
    <w:rsid w:val="008A6E4D"/>
    <w:rsid w:val="008B282A"/>
    <w:rsid w:val="008B2B6E"/>
    <w:rsid w:val="008B413C"/>
    <w:rsid w:val="008B4791"/>
    <w:rsid w:val="008B479F"/>
    <w:rsid w:val="008B58B7"/>
    <w:rsid w:val="008B67EC"/>
    <w:rsid w:val="008B7B2D"/>
    <w:rsid w:val="008C0628"/>
    <w:rsid w:val="008C0A97"/>
    <w:rsid w:val="008C2CB7"/>
    <w:rsid w:val="008C49DB"/>
    <w:rsid w:val="008C4CCA"/>
    <w:rsid w:val="008C5018"/>
    <w:rsid w:val="008C5CA3"/>
    <w:rsid w:val="008C6B6A"/>
    <w:rsid w:val="008C6E01"/>
    <w:rsid w:val="008C7B03"/>
    <w:rsid w:val="008D118C"/>
    <w:rsid w:val="008D1E8B"/>
    <w:rsid w:val="008D2FC4"/>
    <w:rsid w:val="008D42D7"/>
    <w:rsid w:val="008D5836"/>
    <w:rsid w:val="008D6CC5"/>
    <w:rsid w:val="008E0352"/>
    <w:rsid w:val="008E1422"/>
    <w:rsid w:val="008E19CC"/>
    <w:rsid w:val="008E2EA9"/>
    <w:rsid w:val="008E31A4"/>
    <w:rsid w:val="008E3853"/>
    <w:rsid w:val="008E7752"/>
    <w:rsid w:val="008E788F"/>
    <w:rsid w:val="008E7D29"/>
    <w:rsid w:val="008E7F82"/>
    <w:rsid w:val="008F0885"/>
    <w:rsid w:val="008F22C7"/>
    <w:rsid w:val="008F31CD"/>
    <w:rsid w:val="008F4934"/>
    <w:rsid w:val="008F616F"/>
    <w:rsid w:val="008F684E"/>
    <w:rsid w:val="008F7161"/>
    <w:rsid w:val="008F718B"/>
    <w:rsid w:val="008F7A24"/>
    <w:rsid w:val="008F7F4D"/>
    <w:rsid w:val="00900B63"/>
    <w:rsid w:val="009012C2"/>
    <w:rsid w:val="00901F66"/>
    <w:rsid w:val="00902A5E"/>
    <w:rsid w:val="00902A87"/>
    <w:rsid w:val="0090413D"/>
    <w:rsid w:val="00904EA5"/>
    <w:rsid w:val="0090641E"/>
    <w:rsid w:val="009109FA"/>
    <w:rsid w:val="00911D27"/>
    <w:rsid w:val="00911E30"/>
    <w:rsid w:val="00912462"/>
    <w:rsid w:val="009128FC"/>
    <w:rsid w:val="0091302F"/>
    <w:rsid w:val="009132A7"/>
    <w:rsid w:val="00913FAE"/>
    <w:rsid w:val="00914092"/>
    <w:rsid w:val="00915964"/>
    <w:rsid w:val="00916FBF"/>
    <w:rsid w:val="009175FC"/>
    <w:rsid w:val="00917B9E"/>
    <w:rsid w:val="009214FF"/>
    <w:rsid w:val="00922B98"/>
    <w:rsid w:val="00925594"/>
    <w:rsid w:val="009306B8"/>
    <w:rsid w:val="00930836"/>
    <w:rsid w:val="00931637"/>
    <w:rsid w:val="00933499"/>
    <w:rsid w:val="009343DE"/>
    <w:rsid w:val="00934DCE"/>
    <w:rsid w:val="00935658"/>
    <w:rsid w:val="00936B84"/>
    <w:rsid w:val="00940550"/>
    <w:rsid w:val="009414CB"/>
    <w:rsid w:val="00941A12"/>
    <w:rsid w:val="00942E4E"/>
    <w:rsid w:val="00943598"/>
    <w:rsid w:val="00944BC6"/>
    <w:rsid w:val="009465B5"/>
    <w:rsid w:val="009469FF"/>
    <w:rsid w:val="0095044E"/>
    <w:rsid w:val="009519A2"/>
    <w:rsid w:val="00951C8E"/>
    <w:rsid w:val="0095219C"/>
    <w:rsid w:val="00952E08"/>
    <w:rsid w:val="0095356C"/>
    <w:rsid w:val="00955FE7"/>
    <w:rsid w:val="00956924"/>
    <w:rsid w:val="00956A37"/>
    <w:rsid w:val="00956F35"/>
    <w:rsid w:val="009575B2"/>
    <w:rsid w:val="00957A13"/>
    <w:rsid w:val="00957DE3"/>
    <w:rsid w:val="009601C8"/>
    <w:rsid w:val="0096278A"/>
    <w:rsid w:val="0096290C"/>
    <w:rsid w:val="009645EF"/>
    <w:rsid w:val="0096464B"/>
    <w:rsid w:val="00965A61"/>
    <w:rsid w:val="00970720"/>
    <w:rsid w:val="0097125C"/>
    <w:rsid w:val="0097130C"/>
    <w:rsid w:val="00971C83"/>
    <w:rsid w:val="00972EC0"/>
    <w:rsid w:val="00973C5B"/>
    <w:rsid w:val="00973D97"/>
    <w:rsid w:val="0097415F"/>
    <w:rsid w:val="00976669"/>
    <w:rsid w:val="00976B33"/>
    <w:rsid w:val="00976F20"/>
    <w:rsid w:val="009842F0"/>
    <w:rsid w:val="0098488A"/>
    <w:rsid w:val="009855A5"/>
    <w:rsid w:val="00985B6C"/>
    <w:rsid w:val="00986943"/>
    <w:rsid w:val="009869A8"/>
    <w:rsid w:val="00986DBD"/>
    <w:rsid w:val="00987DD8"/>
    <w:rsid w:val="00991459"/>
    <w:rsid w:val="009927FC"/>
    <w:rsid w:val="00992F6D"/>
    <w:rsid w:val="00993ED5"/>
    <w:rsid w:val="00997ED1"/>
    <w:rsid w:val="009A02CA"/>
    <w:rsid w:val="009A2AD8"/>
    <w:rsid w:val="009A353D"/>
    <w:rsid w:val="009A4062"/>
    <w:rsid w:val="009A665A"/>
    <w:rsid w:val="009A686A"/>
    <w:rsid w:val="009B0475"/>
    <w:rsid w:val="009B2F8F"/>
    <w:rsid w:val="009B43B9"/>
    <w:rsid w:val="009B570B"/>
    <w:rsid w:val="009B6BE9"/>
    <w:rsid w:val="009C0A0C"/>
    <w:rsid w:val="009C0CA0"/>
    <w:rsid w:val="009C1A2B"/>
    <w:rsid w:val="009C3688"/>
    <w:rsid w:val="009C3743"/>
    <w:rsid w:val="009C3A1B"/>
    <w:rsid w:val="009C3E42"/>
    <w:rsid w:val="009C4799"/>
    <w:rsid w:val="009C59E2"/>
    <w:rsid w:val="009C5C42"/>
    <w:rsid w:val="009D07DC"/>
    <w:rsid w:val="009D1505"/>
    <w:rsid w:val="009D39F7"/>
    <w:rsid w:val="009D67BB"/>
    <w:rsid w:val="009D6B27"/>
    <w:rsid w:val="009E06E7"/>
    <w:rsid w:val="009E0D08"/>
    <w:rsid w:val="009E14F2"/>
    <w:rsid w:val="009E16E6"/>
    <w:rsid w:val="009E30C7"/>
    <w:rsid w:val="009E55A2"/>
    <w:rsid w:val="009E66B0"/>
    <w:rsid w:val="009E74BB"/>
    <w:rsid w:val="009F15BD"/>
    <w:rsid w:val="009F1FAD"/>
    <w:rsid w:val="009F3C7E"/>
    <w:rsid w:val="009F3EF7"/>
    <w:rsid w:val="009F40BA"/>
    <w:rsid w:val="009F49A4"/>
    <w:rsid w:val="009F5152"/>
    <w:rsid w:val="009F5C34"/>
    <w:rsid w:val="009F5D9C"/>
    <w:rsid w:val="009F6D6E"/>
    <w:rsid w:val="009F723E"/>
    <w:rsid w:val="00A00A18"/>
    <w:rsid w:val="00A00D8D"/>
    <w:rsid w:val="00A016A6"/>
    <w:rsid w:val="00A019BC"/>
    <w:rsid w:val="00A01EB2"/>
    <w:rsid w:val="00A01FDB"/>
    <w:rsid w:val="00A045FD"/>
    <w:rsid w:val="00A04DF4"/>
    <w:rsid w:val="00A0502C"/>
    <w:rsid w:val="00A079CD"/>
    <w:rsid w:val="00A10230"/>
    <w:rsid w:val="00A1103B"/>
    <w:rsid w:val="00A129BB"/>
    <w:rsid w:val="00A12DDE"/>
    <w:rsid w:val="00A1531A"/>
    <w:rsid w:val="00A172A0"/>
    <w:rsid w:val="00A1748A"/>
    <w:rsid w:val="00A17A82"/>
    <w:rsid w:val="00A20B6F"/>
    <w:rsid w:val="00A20E2E"/>
    <w:rsid w:val="00A20E91"/>
    <w:rsid w:val="00A21803"/>
    <w:rsid w:val="00A21D60"/>
    <w:rsid w:val="00A22D14"/>
    <w:rsid w:val="00A2454B"/>
    <w:rsid w:val="00A24A72"/>
    <w:rsid w:val="00A2517B"/>
    <w:rsid w:val="00A26EAD"/>
    <w:rsid w:val="00A27915"/>
    <w:rsid w:val="00A3000C"/>
    <w:rsid w:val="00A31171"/>
    <w:rsid w:val="00A3257D"/>
    <w:rsid w:val="00A3400A"/>
    <w:rsid w:val="00A34196"/>
    <w:rsid w:val="00A356B2"/>
    <w:rsid w:val="00A358A8"/>
    <w:rsid w:val="00A35AAB"/>
    <w:rsid w:val="00A35AF8"/>
    <w:rsid w:val="00A36141"/>
    <w:rsid w:val="00A36960"/>
    <w:rsid w:val="00A3729F"/>
    <w:rsid w:val="00A404D7"/>
    <w:rsid w:val="00A40D13"/>
    <w:rsid w:val="00A430A2"/>
    <w:rsid w:val="00A43E4D"/>
    <w:rsid w:val="00A43F17"/>
    <w:rsid w:val="00A44C0D"/>
    <w:rsid w:val="00A45A74"/>
    <w:rsid w:val="00A45A88"/>
    <w:rsid w:val="00A47CDB"/>
    <w:rsid w:val="00A5010A"/>
    <w:rsid w:val="00A52A6D"/>
    <w:rsid w:val="00A54786"/>
    <w:rsid w:val="00A5531F"/>
    <w:rsid w:val="00A55EFE"/>
    <w:rsid w:val="00A565E3"/>
    <w:rsid w:val="00A60082"/>
    <w:rsid w:val="00A60260"/>
    <w:rsid w:val="00A60980"/>
    <w:rsid w:val="00A60C8A"/>
    <w:rsid w:val="00A61BA9"/>
    <w:rsid w:val="00A6235D"/>
    <w:rsid w:val="00A6400E"/>
    <w:rsid w:val="00A6449A"/>
    <w:rsid w:val="00A646D4"/>
    <w:rsid w:val="00A646D8"/>
    <w:rsid w:val="00A653DA"/>
    <w:rsid w:val="00A66041"/>
    <w:rsid w:val="00A6764C"/>
    <w:rsid w:val="00A70CD5"/>
    <w:rsid w:val="00A70D3D"/>
    <w:rsid w:val="00A71BA6"/>
    <w:rsid w:val="00A73065"/>
    <w:rsid w:val="00A73D2A"/>
    <w:rsid w:val="00A752E7"/>
    <w:rsid w:val="00A80374"/>
    <w:rsid w:val="00A80B67"/>
    <w:rsid w:val="00A85425"/>
    <w:rsid w:val="00A86BDB"/>
    <w:rsid w:val="00A87FE4"/>
    <w:rsid w:val="00A90D22"/>
    <w:rsid w:val="00A91337"/>
    <w:rsid w:val="00A91685"/>
    <w:rsid w:val="00A921EE"/>
    <w:rsid w:val="00A922F5"/>
    <w:rsid w:val="00A9281F"/>
    <w:rsid w:val="00A94183"/>
    <w:rsid w:val="00A96D60"/>
    <w:rsid w:val="00A9747C"/>
    <w:rsid w:val="00A9752B"/>
    <w:rsid w:val="00AA01E7"/>
    <w:rsid w:val="00AA17E7"/>
    <w:rsid w:val="00AA1B35"/>
    <w:rsid w:val="00AA29B4"/>
    <w:rsid w:val="00AA2A69"/>
    <w:rsid w:val="00AA349B"/>
    <w:rsid w:val="00AA4422"/>
    <w:rsid w:val="00AA5DED"/>
    <w:rsid w:val="00AA6AD2"/>
    <w:rsid w:val="00AB0EA2"/>
    <w:rsid w:val="00AB1102"/>
    <w:rsid w:val="00AB11C0"/>
    <w:rsid w:val="00AB16DC"/>
    <w:rsid w:val="00AB22B2"/>
    <w:rsid w:val="00AB38BF"/>
    <w:rsid w:val="00AB393B"/>
    <w:rsid w:val="00AB4BAE"/>
    <w:rsid w:val="00AB58A1"/>
    <w:rsid w:val="00AB606F"/>
    <w:rsid w:val="00AB60CE"/>
    <w:rsid w:val="00AB7416"/>
    <w:rsid w:val="00AB79CB"/>
    <w:rsid w:val="00AC0379"/>
    <w:rsid w:val="00AC17CE"/>
    <w:rsid w:val="00AC21A3"/>
    <w:rsid w:val="00AC31BA"/>
    <w:rsid w:val="00AC37E5"/>
    <w:rsid w:val="00AC4A6D"/>
    <w:rsid w:val="00AC5CC0"/>
    <w:rsid w:val="00AC6CE1"/>
    <w:rsid w:val="00AC784E"/>
    <w:rsid w:val="00AD0B24"/>
    <w:rsid w:val="00AD1A36"/>
    <w:rsid w:val="00AD1E55"/>
    <w:rsid w:val="00AD6B07"/>
    <w:rsid w:val="00AE0051"/>
    <w:rsid w:val="00AE0EE8"/>
    <w:rsid w:val="00AE138A"/>
    <w:rsid w:val="00AE3A8B"/>
    <w:rsid w:val="00AE3E3F"/>
    <w:rsid w:val="00AE4101"/>
    <w:rsid w:val="00AE46E6"/>
    <w:rsid w:val="00AE55CC"/>
    <w:rsid w:val="00AE59E9"/>
    <w:rsid w:val="00AE6D60"/>
    <w:rsid w:val="00AE7D57"/>
    <w:rsid w:val="00AF002C"/>
    <w:rsid w:val="00AF0AB1"/>
    <w:rsid w:val="00AF0E19"/>
    <w:rsid w:val="00AF222B"/>
    <w:rsid w:val="00AF2DFD"/>
    <w:rsid w:val="00AF52B4"/>
    <w:rsid w:val="00AF7094"/>
    <w:rsid w:val="00AF73D2"/>
    <w:rsid w:val="00B00298"/>
    <w:rsid w:val="00B02429"/>
    <w:rsid w:val="00B066F5"/>
    <w:rsid w:val="00B06930"/>
    <w:rsid w:val="00B07761"/>
    <w:rsid w:val="00B1062A"/>
    <w:rsid w:val="00B10F2E"/>
    <w:rsid w:val="00B12509"/>
    <w:rsid w:val="00B131E7"/>
    <w:rsid w:val="00B14C5E"/>
    <w:rsid w:val="00B15A8C"/>
    <w:rsid w:val="00B17F4C"/>
    <w:rsid w:val="00B22103"/>
    <w:rsid w:val="00B2222B"/>
    <w:rsid w:val="00B225D3"/>
    <w:rsid w:val="00B240FC"/>
    <w:rsid w:val="00B242A9"/>
    <w:rsid w:val="00B24743"/>
    <w:rsid w:val="00B250BB"/>
    <w:rsid w:val="00B26ADA"/>
    <w:rsid w:val="00B2785B"/>
    <w:rsid w:val="00B27D16"/>
    <w:rsid w:val="00B3060D"/>
    <w:rsid w:val="00B31587"/>
    <w:rsid w:val="00B329B2"/>
    <w:rsid w:val="00B33A59"/>
    <w:rsid w:val="00B3462B"/>
    <w:rsid w:val="00B34BEB"/>
    <w:rsid w:val="00B361A0"/>
    <w:rsid w:val="00B370EB"/>
    <w:rsid w:val="00B41C7C"/>
    <w:rsid w:val="00B42BB8"/>
    <w:rsid w:val="00B43C0E"/>
    <w:rsid w:val="00B468C6"/>
    <w:rsid w:val="00B50F58"/>
    <w:rsid w:val="00B52254"/>
    <w:rsid w:val="00B523B4"/>
    <w:rsid w:val="00B5501F"/>
    <w:rsid w:val="00B5576F"/>
    <w:rsid w:val="00B56A38"/>
    <w:rsid w:val="00B577C3"/>
    <w:rsid w:val="00B579EE"/>
    <w:rsid w:val="00B57D84"/>
    <w:rsid w:val="00B60A3B"/>
    <w:rsid w:val="00B60EB0"/>
    <w:rsid w:val="00B62498"/>
    <w:rsid w:val="00B63C0D"/>
    <w:rsid w:val="00B63EE7"/>
    <w:rsid w:val="00B64661"/>
    <w:rsid w:val="00B64C7D"/>
    <w:rsid w:val="00B65981"/>
    <w:rsid w:val="00B6619B"/>
    <w:rsid w:val="00B666C6"/>
    <w:rsid w:val="00B66771"/>
    <w:rsid w:val="00B6707C"/>
    <w:rsid w:val="00B678BC"/>
    <w:rsid w:val="00B706DB"/>
    <w:rsid w:val="00B72111"/>
    <w:rsid w:val="00B72C1A"/>
    <w:rsid w:val="00B813B7"/>
    <w:rsid w:val="00B818B5"/>
    <w:rsid w:val="00B830A9"/>
    <w:rsid w:val="00B838CB"/>
    <w:rsid w:val="00B8471A"/>
    <w:rsid w:val="00B856BA"/>
    <w:rsid w:val="00B85FE3"/>
    <w:rsid w:val="00B901F9"/>
    <w:rsid w:val="00B9086A"/>
    <w:rsid w:val="00B9183B"/>
    <w:rsid w:val="00B91E69"/>
    <w:rsid w:val="00B92E80"/>
    <w:rsid w:val="00B93316"/>
    <w:rsid w:val="00B93358"/>
    <w:rsid w:val="00B93739"/>
    <w:rsid w:val="00B937C0"/>
    <w:rsid w:val="00B94236"/>
    <w:rsid w:val="00B94EAD"/>
    <w:rsid w:val="00B9502A"/>
    <w:rsid w:val="00B9565F"/>
    <w:rsid w:val="00B95CE3"/>
    <w:rsid w:val="00B95D62"/>
    <w:rsid w:val="00B95DAC"/>
    <w:rsid w:val="00B97069"/>
    <w:rsid w:val="00BA06D1"/>
    <w:rsid w:val="00BA08F0"/>
    <w:rsid w:val="00BA2DBE"/>
    <w:rsid w:val="00BA2F69"/>
    <w:rsid w:val="00BA43FC"/>
    <w:rsid w:val="00BB0793"/>
    <w:rsid w:val="00BB07D6"/>
    <w:rsid w:val="00BB25F3"/>
    <w:rsid w:val="00BB26CC"/>
    <w:rsid w:val="00BB35ED"/>
    <w:rsid w:val="00BB4A06"/>
    <w:rsid w:val="00BB538D"/>
    <w:rsid w:val="00BB5C06"/>
    <w:rsid w:val="00BB6CE6"/>
    <w:rsid w:val="00BB72CF"/>
    <w:rsid w:val="00BC1974"/>
    <w:rsid w:val="00BC2523"/>
    <w:rsid w:val="00BC3171"/>
    <w:rsid w:val="00BC659B"/>
    <w:rsid w:val="00BD100B"/>
    <w:rsid w:val="00BD142A"/>
    <w:rsid w:val="00BD27B3"/>
    <w:rsid w:val="00BD4C7C"/>
    <w:rsid w:val="00BD4F84"/>
    <w:rsid w:val="00BD54C8"/>
    <w:rsid w:val="00BD607C"/>
    <w:rsid w:val="00BD60CD"/>
    <w:rsid w:val="00BD645C"/>
    <w:rsid w:val="00BD667F"/>
    <w:rsid w:val="00BD68EC"/>
    <w:rsid w:val="00BD6FF5"/>
    <w:rsid w:val="00BE00D4"/>
    <w:rsid w:val="00BE083B"/>
    <w:rsid w:val="00BE0882"/>
    <w:rsid w:val="00BE37A4"/>
    <w:rsid w:val="00BE5173"/>
    <w:rsid w:val="00BE5373"/>
    <w:rsid w:val="00BE5BFC"/>
    <w:rsid w:val="00BE5C8C"/>
    <w:rsid w:val="00BE5F3B"/>
    <w:rsid w:val="00BE6731"/>
    <w:rsid w:val="00BE73FA"/>
    <w:rsid w:val="00BE7A23"/>
    <w:rsid w:val="00BE7FC3"/>
    <w:rsid w:val="00BF06E2"/>
    <w:rsid w:val="00BF0CB5"/>
    <w:rsid w:val="00BF1114"/>
    <w:rsid w:val="00BF1998"/>
    <w:rsid w:val="00BF242B"/>
    <w:rsid w:val="00BF3544"/>
    <w:rsid w:val="00BF3A75"/>
    <w:rsid w:val="00BF4293"/>
    <w:rsid w:val="00BF484D"/>
    <w:rsid w:val="00BF48EA"/>
    <w:rsid w:val="00BF590F"/>
    <w:rsid w:val="00BF649F"/>
    <w:rsid w:val="00C0010C"/>
    <w:rsid w:val="00C012E5"/>
    <w:rsid w:val="00C014A6"/>
    <w:rsid w:val="00C02B64"/>
    <w:rsid w:val="00C03BF1"/>
    <w:rsid w:val="00C03CA4"/>
    <w:rsid w:val="00C03FBB"/>
    <w:rsid w:val="00C057F9"/>
    <w:rsid w:val="00C0665D"/>
    <w:rsid w:val="00C0723B"/>
    <w:rsid w:val="00C117BE"/>
    <w:rsid w:val="00C12DDF"/>
    <w:rsid w:val="00C1682D"/>
    <w:rsid w:val="00C174AF"/>
    <w:rsid w:val="00C178BB"/>
    <w:rsid w:val="00C20E9E"/>
    <w:rsid w:val="00C21A9D"/>
    <w:rsid w:val="00C2337A"/>
    <w:rsid w:val="00C233DE"/>
    <w:rsid w:val="00C23717"/>
    <w:rsid w:val="00C253C3"/>
    <w:rsid w:val="00C25A88"/>
    <w:rsid w:val="00C2775F"/>
    <w:rsid w:val="00C277D8"/>
    <w:rsid w:val="00C3240A"/>
    <w:rsid w:val="00C3432E"/>
    <w:rsid w:val="00C344C7"/>
    <w:rsid w:val="00C35547"/>
    <w:rsid w:val="00C35A98"/>
    <w:rsid w:val="00C35DCC"/>
    <w:rsid w:val="00C373B2"/>
    <w:rsid w:val="00C3762A"/>
    <w:rsid w:val="00C37C63"/>
    <w:rsid w:val="00C4141D"/>
    <w:rsid w:val="00C423E9"/>
    <w:rsid w:val="00C4436D"/>
    <w:rsid w:val="00C44EAF"/>
    <w:rsid w:val="00C45FA5"/>
    <w:rsid w:val="00C46DE8"/>
    <w:rsid w:val="00C47098"/>
    <w:rsid w:val="00C47557"/>
    <w:rsid w:val="00C50F23"/>
    <w:rsid w:val="00C553EC"/>
    <w:rsid w:val="00C568CF"/>
    <w:rsid w:val="00C569BE"/>
    <w:rsid w:val="00C5714A"/>
    <w:rsid w:val="00C600AF"/>
    <w:rsid w:val="00C6337E"/>
    <w:rsid w:val="00C63C0E"/>
    <w:rsid w:val="00C64559"/>
    <w:rsid w:val="00C65684"/>
    <w:rsid w:val="00C672D6"/>
    <w:rsid w:val="00C7174F"/>
    <w:rsid w:val="00C71928"/>
    <w:rsid w:val="00C736EF"/>
    <w:rsid w:val="00C73F8B"/>
    <w:rsid w:val="00C7554A"/>
    <w:rsid w:val="00C767BB"/>
    <w:rsid w:val="00C769E6"/>
    <w:rsid w:val="00C76C6B"/>
    <w:rsid w:val="00C820C2"/>
    <w:rsid w:val="00C826B8"/>
    <w:rsid w:val="00C84E6A"/>
    <w:rsid w:val="00C855B8"/>
    <w:rsid w:val="00C85C65"/>
    <w:rsid w:val="00C85C73"/>
    <w:rsid w:val="00C90B14"/>
    <w:rsid w:val="00C9141F"/>
    <w:rsid w:val="00C943C2"/>
    <w:rsid w:val="00C96271"/>
    <w:rsid w:val="00C96832"/>
    <w:rsid w:val="00C96D4E"/>
    <w:rsid w:val="00C97297"/>
    <w:rsid w:val="00C97DD5"/>
    <w:rsid w:val="00CA00EA"/>
    <w:rsid w:val="00CA0358"/>
    <w:rsid w:val="00CA187E"/>
    <w:rsid w:val="00CA34C9"/>
    <w:rsid w:val="00CA411F"/>
    <w:rsid w:val="00CA459C"/>
    <w:rsid w:val="00CA49BD"/>
    <w:rsid w:val="00CA5862"/>
    <w:rsid w:val="00CA60B6"/>
    <w:rsid w:val="00CA66C7"/>
    <w:rsid w:val="00CA7E13"/>
    <w:rsid w:val="00CB0053"/>
    <w:rsid w:val="00CB04AB"/>
    <w:rsid w:val="00CB3293"/>
    <w:rsid w:val="00CB4DB8"/>
    <w:rsid w:val="00CB7362"/>
    <w:rsid w:val="00CC1358"/>
    <w:rsid w:val="00CC1936"/>
    <w:rsid w:val="00CC1D65"/>
    <w:rsid w:val="00CC22B0"/>
    <w:rsid w:val="00CC2799"/>
    <w:rsid w:val="00CC2843"/>
    <w:rsid w:val="00CC2C43"/>
    <w:rsid w:val="00CC392C"/>
    <w:rsid w:val="00CC3E52"/>
    <w:rsid w:val="00CC57E5"/>
    <w:rsid w:val="00CC5E7E"/>
    <w:rsid w:val="00CC627E"/>
    <w:rsid w:val="00CC671D"/>
    <w:rsid w:val="00CC6833"/>
    <w:rsid w:val="00CC6A51"/>
    <w:rsid w:val="00CC6D81"/>
    <w:rsid w:val="00CD06CA"/>
    <w:rsid w:val="00CD3E0B"/>
    <w:rsid w:val="00CD3F96"/>
    <w:rsid w:val="00CD60A9"/>
    <w:rsid w:val="00CD62E1"/>
    <w:rsid w:val="00CD6DA6"/>
    <w:rsid w:val="00CD6F79"/>
    <w:rsid w:val="00CD7326"/>
    <w:rsid w:val="00CD75AC"/>
    <w:rsid w:val="00CD7EE0"/>
    <w:rsid w:val="00CE0AD2"/>
    <w:rsid w:val="00CE1A7D"/>
    <w:rsid w:val="00CE1F37"/>
    <w:rsid w:val="00CE24B2"/>
    <w:rsid w:val="00CE33F6"/>
    <w:rsid w:val="00CE40E4"/>
    <w:rsid w:val="00CE70F3"/>
    <w:rsid w:val="00CE7A45"/>
    <w:rsid w:val="00CF6343"/>
    <w:rsid w:val="00CF768C"/>
    <w:rsid w:val="00CF7D56"/>
    <w:rsid w:val="00D00F13"/>
    <w:rsid w:val="00D024AD"/>
    <w:rsid w:val="00D02AEC"/>
    <w:rsid w:val="00D02DF1"/>
    <w:rsid w:val="00D03F7E"/>
    <w:rsid w:val="00D04A5F"/>
    <w:rsid w:val="00D064C6"/>
    <w:rsid w:val="00D06AD5"/>
    <w:rsid w:val="00D07179"/>
    <w:rsid w:val="00D10EE5"/>
    <w:rsid w:val="00D12EDA"/>
    <w:rsid w:val="00D1330D"/>
    <w:rsid w:val="00D134B6"/>
    <w:rsid w:val="00D139EC"/>
    <w:rsid w:val="00D15532"/>
    <w:rsid w:val="00D1566E"/>
    <w:rsid w:val="00D15774"/>
    <w:rsid w:val="00D15C59"/>
    <w:rsid w:val="00D1698B"/>
    <w:rsid w:val="00D16C17"/>
    <w:rsid w:val="00D17D52"/>
    <w:rsid w:val="00D200EC"/>
    <w:rsid w:val="00D22DF5"/>
    <w:rsid w:val="00D23022"/>
    <w:rsid w:val="00D24E0D"/>
    <w:rsid w:val="00D25753"/>
    <w:rsid w:val="00D26EDF"/>
    <w:rsid w:val="00D30169"/>
    <w:rsid w:val="00D30718"/>
    <w:rsid w:val="00D30732"/>
    <w:rsid w:val="00D31776"/>
    <w:rsid w:val="00D332FE"/>
    <w:rsid w:val="00D3459C"/>
    <w:rsid w:val="00D349F5"/>
    <w:rsid w:val="00D34DBE"/>
    <w:rsid w:val="00D4062D"/>
    <w:rsid w:val="00D43551"/>
    <w:rsid w:val="00D43BDE"/>
    <w:rsid w:val="00D44574"/>
    <w:rsid w:val="00D44D72"/>
    <w:rsid w:val="00D46586"/>
    <w:rsid w:val="00D50A63"/>
    <w:rsid w:val="00D51D0D"/>
    <w:rsid w:val="00D5212E"/>
    <w:rsid w:val="00D52461"/>
    <w:rsid w:val="00D52835"/>
    <w:rsid w:val="00D52B9F"/>
    <w:rsid w:val="00D536F0"/>
    <w:rsid w:val="00D541A3"/>
    <w:rsid w:val="00D54968"/>
    <w:rsid w:val="00D56538"/>
    <w:rsid w:val="00D613D0"/>
    <w:rsid w:val="00D61D9C"/>
    <w:rsid w:val="00D61F72"/>
    <w:rsid w:val="00D623DF"/>
    <w:rsid w:val="00D62C78"/>
    <w:rsid w:val="00D635AB"/>
    <w:rsid w:val="00D63897"/>
    <w:rsid w:val="00D6486E"/>
    <w:rsid w:val="00D66ACA"/>
    <w:rsid w:val="00D67593"/>
    <w:rsid w:val="00D7049C"/>
    <w:rsid w:val="00D70768"/>
    <w:rsid w:val="00D70778"/>
    <w:rsid w:val="00D71063"/>
    <w:rsid w:val="00D710D3"/>
    <w:rsid w:val="00D72F27"/>
    <w:rsid w:val="00D734B5"/>
    <w:rsid w:val="00D74BB9"/>
    <w:rsid w:val="00D74EA2"/>
    <w:rsid w:val="00D74F7A"/>
    <w:rsid w:val="00D766D4"/>
    <w:rsid w:val="00D80861"/>
    <w:rsid w:val="00D80941"/>
    <w:rsid w:val="00D81D75"/>
    <w:rsid w:val="00D85006"/>
    <w:rsid w:val="00D8538A"/>
    <w:rsid w:val="00D86582"/>
    <w:rsid w:val="00D87607"/>
    <w:rsid w:val="00D87EAD"/>
    <w:rsid w:val="00D92B4F"/>
    <w:rsid w:val="00D93AA3"/>
    <w:rsid w:val="00DA0823"/>
    <w:rsid w:val="00DA0AB0"/>
    <w:rsid w:val="00DA138E"/>
    <w:rsid w:val="00DA2086"/>
    <w:rsid w:val="00DA235B"/>
    <w:rsid w:val="00DA2453"/>
    <w:rsid w:val="00DA2C44"/>
    <w:rsid w:val="00DA2E06"/>
    <w:rsid w:val="00DA4513"/>
    <w:rsid w:val="00DA5043"/>
    <w:rsid w:val="00DA57E3"/>
    <w:rsid w:val="00DA6A91"/>
    <w:rsid w:val="00DA6B85"/>
    <w:rsid w:val="00DB06CB"/>
    <w:rsid w:val="00DB072C"/>
    <w:rsid w:val="00DB0E34"/>
    <w:rsid w:val="00DB0F66"/>
    <w:rsid w:val="00DB1BCF"/>
    <w:rsid w:val="00DB1E7D"/>
    <w:rsid w:val="00DB2CFD"/>
    <w:rsid w:val="00DB33C3"/>
    <w:rsid w:val="00DB3969"/>
    <w:rsid w:val="00DB3E87"/>
    <w:rsid w:val="00DB491D"/>
    <w:rsid w:val="00DB668F"/>
    <w:rsid w:val="00DB66BF"/>
    <w:rsid w:val="00DB6DAB"/>
    <w:rsid w:val="00DC141D"/>
    <w:rsid w:val="00DC16C0"/>
    <w:rsid w:val="00DC1BF7"/>
    <w:rsid w:val="00DC288E"/>
    <w:rsid w:val="00DC3492"/>
    <w:rsid w:val="00DC56C8"/>
    <w:rsid w:val="00DC6B9D"/>
    <w:rsid w:val="00DC7583"/>
    <w:rsid w:val="00DC7B97"/>
    <w:rsid w:val="00DD0135"/>
    <w:rsid w:val="00DD075D"/>
    <w:rsid w:val="00DD1006"/>
    <w:rsid w:val="00DD2D94"/>
    <w:rsid w:val="00DD3B38"/>
    <w:rsid w:val="00DD4E48"/>
    <w:rsid w:val="00DD53E2"/>
    <w:rsid w:val="00DD6000"/>
    <w:rsid w:val="00DD664C"/>
    <w:rsid w:val="00DD68AE"/>
    <w:rsid w:val="00DE2C09"/>
    <w:rsid w:val="00DE3684"/>
    <w:rsid w:val="00DE3862"/>
    <w:rsid w:val="00DE392A"/>
    <w:rsid w:val="00DE419D"/>
    <w:rsid w:val="00DE445D"/>
    <w:rsid w:val="00DE5981"/>
    <w:rsid w:val="00DE5CC1"/>
    <w:rsid w:val="00DE675C"/>
    <w:rsid w:val="00DE736C"/>
    <w:rsid w:val="00DF1889"/>
    <w:rsid w:val="00DF542E"/>
    <w:rsid w:val="00DF6BDC"/>
    <w:rsid w:val="00DF77B8"/>
    <w:rsid w:val="00E010C4"/>
    <w:rsid w:val="00E01269"/>
    <w:rsid w:val="00E013ED"/>
    <w:rsid w:val="00E0152C"/>
    <w:rsid w:val="00E016B0"/>
    <w:rsid w:val="00E01C63"/>
    <w:rsid w:val="00E041E6"/>
    <w:rsid w:val="00E057AE"/>
    <w:rsid w:val="00E0622E"/>
    <w:rsid w:val="00E07533"/>
    <w:rsid w:val="00E079C8"/>
    <w:rsid w:val="00E12663"/>
    <w:rsid w:val="00E133DE"/>
    <w:rsid w:val="00E1367C"/>
    <w:rsid w:val="00E1495A"/>
    <w:rsid w:val="00E15F6A"/>
    <w:rsid w:val="00E16209"/>
    <w:rsid w:val="00E23111"/>
    <w:rsid w:val="00E23A39"/>
    <w:rsid w:val="00E252B1"/>
    <w:rsid w:val="00E2659D"/>
    <w:rsid w:val="00E3040D"/>
    <w:rsid w:val="00E3058A"/>
    <w:rsid w:val="00E31C26"/>
    <w:rsid w:val="00E31C8D"/>
    <w:rsid w:val="00E32F99"/>
    <w:rsid w:val="00E334E3"/>
    <w:rsid w:val="00E3469C"/>
    <w:rsid w:val="00E34F92"/>
    <w:rsid w:val="00E35107"/>
    <w:rsid w:val="00E35581"/>
    <w:rsid w:val="00E35758"/>
    <w:rsid w:val="00E35764"/>
    <w:rsid w:val="00E36497"/>
    <w:rsid w:val="00E36A0C"/>
    <w:rsid w:val="00E37786"/>
    <w:rsid w:val="00E400DB"/>
    <w:rsid w:val="00E408DB"/>
    <w:rsid w:val="00E41DBD"/>
    <w:rsid w:val="00E43597"/>
    <w:rsid w:val="00E45567"/>
    <w:rsid w:val="00E47EFF"/>
    <w:rsid w:val="00E502C8"/>
    <w:rsid w:val="00E524DB"/>
    <w:rsid w:val="00E52B66"/>
    <w:rsid w:val="00E539D8"/>
    <w:rsid w:val="00E55CD6"/>
    <w:rsid w:val="00E57035"/>
    <w:rsid w:val="00E57F11"/>
    <w:rsid w:val="00E602C8"/>
    <w:rsid w:val="00E60B38"/>
    <w:rsid w:val="00E60BDE"/>
    <w:rsid w:val="00E60EEB"/>
    <w:rsid w:val="00E61150"/>
    <w:rsid w:val="00E61688"/>
    <w:rsid w:val="00E61A56"/>
    <w:rsid w:val="00E61D96"/>
    <w:rsid w:val="00E62876"/>
    <w:rsid w:val="00E663E7"/>
    <w:rsid w:val="00E66493"/>
    <w:rsid w:val="00E67512"/>
    <w:rsid w:val="00E754C0"/>
    <w:rsid w:val="00E755BC"/>
    <w:rsid w:val="00E755C2"/>
    <w:rsid w:val="00E75B79"/>
    <w:rsid w:val="00E76533"/>
    <w:rsid w:val="00E76C18"/>
    <w:rsid w:val="00E76E2A"/>
    <w:rsid w:val="00E7758B"/>
    <w:rsid w:val="00E84403"/>
    <w:rsid w:val="00E8460F"/>
    <w:rsid w:val="00E8533B"/>
    <w:rsid w:val="00E85C45"/>
    <w:rsid w:val="00E86E0E"/>
    <w:rsid w:val="00E91325"/>
    <w:rsid w:val="00E9228B"/>
    <w:rsid w:val="00E92496"/>
    <w:rsid w:val="00E9593F"/>
    <w:rsid w:val="00E95ABE"/>
    <w:rsid w:val="00E964DD"/>
    <w:rsid w:val="00E967F8"/>
    <w:rsid w:val="00E96867"/>
    <w:rsid w:val="00EA0E91"/>
    <w:rsid w:val="00EA3301"/>
    <w:rsid w:val="00EA4613"/>
    <w:rsid w:val="00EA4CE6"/>
    <w:rsid w:val="00EA5BF7"/>
    <w:rsid w:val="00EA7143"/>
    <w:rsid w:val="00EB041F"/>
    <w:rsid w:val="00EB086E"/>
    <w:rsid w:val="00EB0DE6"/>
    <w:rsid w:val="00EB250B"/>
    <w:rsid w:val="00EB327E"/>
    <w:rsid w:val="00EB50DB"/>
    <w:rsid w:val="00EB6BBA"/>
    <w:rsid w:val="00EC0025"/>
    <w:rsid w:val="00EC08C6"/>
    <w:rsid w:val="00EC10D5"/>
    <w:rsid w:val="00EC29AD"/>
    <w:rsid w:val="00EC3AD4"/>
    <w:rsid w:val="00EC3F0D"/>
    <w:rsid w:val="00EC42E1"/>
    <w:rsid w:val="00EC675C"/>
    <w:rsid w:val="00EC7A48"/>
    <w:rsid w:val="00ED064D"/>
    <w:rsid w:val="00ED100E"/>
    <w:rsid w:val="00ED1C42"/>
    <w:rsid w:val="00ED3A13"/>
    <w:rsid w:val="00ED5571"/>
    <w:rsid w:val="00ED6079"/>
    <w:rsid w:val="00ED7F20"/>
    <w:rsid w:val="00EE0620"/>
    <w:rsid w:val="00EE08A1"/>
    <w:rsid w:val="00EE1CF9"/>
    <w:rsid w:val="00EE2238"/>
    <w:rsid w:val="00EE24A8"/>
    <w:rsid w:val="00EE2AF2"/>
    <w:rsid w:val="00EE2F2B"/>
    <w:rsid w:val="00EE2FC3"/>
    <w:rsid w:val="00EE33A4"/>
    <w:rsid w:val="00EE4C7E"/>
    <w:rsid w:val="00EE5A82"/>
    <w:rsid w:val="00EF4B51"/>
    <w:rsid w:val="00EF4D0E"/>
    <w:rsid w:val="00F02ED4"/>
    <w:rsid w:val="00F03400"/>
    <w:rsid w:val="00F05397"/>
    <w:rsid w:val="00F07567"/>
    <w:rsid w:val="00F077C7"/>
    <w:rsid w:val="00F105AC"/>
    <w:rsid w:val="00F116CD"/>
    <w:rsid w:val="00F1311B"/>
    <w:rsid w:val="00F13C87"/>
    <w:rsid w:val="00F1615D"/>
    <w:rsid w:val="00F2022C"/>
    <w:rsid w:val="00F20BDD"/>
    <w:rsid w:val="00F210B4"/>
    <w:rsid w:val="00F21224"/>
    <w:rsid w:val="00F229C6"/>
    <w:rsid w:val="00F2396D"/>
    <w:rsid w:val="00F25D78"/>
    <w:rsid w:val="00F270D7"/>
    <w:rsid w:val="00F274D1"/>
    <w:rsid w:val="00F27C09"/>
    <w:rsid w:val="00F34AAA"/>
    <w:rsid w:val="00F34C80"/>
    <w:rsid w:val="00F354B8"/>
    <w:rsid w:val="00F355C9"/>
    <w:rsid w:val="00F35D56"/>
    <w:rsid w:val="00F371E9"/>
    <w:rsid w:val="00F407B2"/>
    <w:rsid w:val="00F43BF6"/>
    <w:rsid w:val="00F43F4A"/>
    <w:rsid w:val="00F44720"/>
    <w:rsid w:val="00F45B4C"/>
    <w:rsid w:val="00F45C8A"/>
    <w:rsid w:val="00F46642"/>
    <w:rsid w:val="00F46A7A"/>
    <w:rsid w:val="00F5106B"/>
    <w:rsid w:val="00F51687"/>
    <w:rsid w:val="00F52901"/>
    <w:rsid w:val="00F532CE"/>
    <w:rsid w:val="00F53F44"/>
    <w:rsid w:val="00F552D1"/>
    <w:rsid w:val="00F56915"/>
    <w:rsid w:val="00F6055D"/>
    <w:rsid w:val="00F61631"/>
    <w:rsid w:val="00F62CE3"/>
    <w:rsid w:val="00F63765"/>
    <w:rsid w:val="00F666F9"/>
    <w:rsid w:val="00F6671F"/>
    <w:rsid w:val="00F66F27"/>
    <w:rsid w:val="00F67D14"/>
    <w:rsid w:val="00F71F6B"/>
    <w:rsid w:val="00F725F4"/>
    <w:rsid w:val="00F72728"/>
    <w:rsid w:val="00F7389A"/>
    <w:rsid w:val="00F7444A"/>
    <w:rsid w:val="00F7533B"/>
    <w:rsid w:val="00F76B23"/>
    <w:rsid w:val="00F7750D"/>
    <w:rsid w:val="00F852F1"/>
    <w:rsid w:val="00F85340"/>
    <w:rsid w:val="00F85640"/>
    <w:rsid w:val="00F85986"/>
    <w:rsid w:val="00F87624"/>
    <w:rsid w:val="00F878D2"/>
    <w:rsid w:val="00F879B8"/>
    <w:rsid w:val="00F905D5"/>
    <w:rsid w:val="00F90F18"/>
    <w:rsid w:val="00F91224"/>
    <w:rsid w:val="00F91BC6"/>
    <w:rsid w:val="00F91FE0"/>
    <w:rsid w:val="00F92C72"/>
    <w:rsid w:val="00F93B8D"/>
    <w:rsid w:val="00F93F5A"/>
    <w:rsid w:val="00F949AD"/>
    <w:rsid w:val="00F94DD6"/>
    <w:rsid w:val="00F9590D"/>
    <w:rsid w:val="00F95BF0"/>
    <w:rsid w:val="00F96825"/>
    <w:rsid w:val="00F975F7"/>
    <w:rsid w:val="00FA09F2"/>
    <w:rsid w:val="00FA10AA"/>
    <w:rsid w:val="00FA1D65"/>
    <w:rsid w:val="00FA4032"/>
    <w:rsid w:val="00FA4977"/>
    <w:rsid w:val="00FA4D78"/>
    <w:rsid w:val="00FA53FD"/>
    <w:rsid w:val="00FA57AD"/>
    <w:rsid w:val="00FA57D1"/>
    <w:rsid w:val="00FA58CE"/>
    <w:rsid w:val="00FA591A"/>
    <w:rsid w:val="00FA62AB"/>
    <w:rsid w:val="00FA7D2E"/>
    <w:rsid w:val="00FB3136"/>
    <w:rsid w:val="00FB68A9"/>
    <w:rsid w:val="00FB7462"/>
    <w:rsid w:val="00FB7941"/>
    <w:rsid w:val="00FC06BA"/>
    <w:rsid w:val="00FC0F08"/>
    <w:rsid w:val="00FC13DB"/>
    <w:rsid w:val="00FC3498"/>
    <w:rsid w:val="00FC42C6"/>
    <w:rsid w:val="00FC446E"/>
    <w:rsid w:val="00FC4F61"/>
    <w:rsid w:val="00FC53D0"/>
    <w:rsid w:val="00FC5A35"/>
    <w:rsid w:val="00FC6898"/>
    <w:rsid w:val="00FC7507"/>
    <w:rsid w:val="00FD1715"/>
    <w:rsid w:val="00FD1A32"/>
    <w:rsid w:val="00FD35A5"/>
    <w:rsid w:val="00FD41E2"/>
    <w:rsid w:val="00FD5D30"/>
    <w:rsid w:val="00FD6395"/>
    <w:rsid w:val="00FD73D3"/>
    <w:rsid w:val="00FE1940"/>
    <w:rsid w:val="00FE2A61"/>
    <w:rsid w:val="00FE2B81"/>
    <w:rsid w:val="00FE2BCA"/>
    <w:rsid w:val="00FE3915"/>
    <w:rsid w:val="00FE41EF"/>
    <w:rsid w:val="00FE4978"/>
    <w:rsid w:val="00FE580D"/>
    <w:rsid w:val="00FE68A5"/>
    <w:rsid w:val="00FF3046"/>
    <w:rsid w:val="00FF74F0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4E6F9"/>
  <w15:docId w15:val="{1E21F85D-D47E-4C43-B534-375DF520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 w:after="120" w:line="240" w:lineRule="atLeast"/>
        <w:ind w:left="720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0BF"/>
  </w:style>
  <w:style w:type="paragraph" w:styleId="Nagwek1">
    <w:name w:val="heading 1"/>
    <w:basedOn w:val="Normalny"/>
    <w:next w:val="Normalny"/>
    <w:link w:val="Nagwek1Znak"/>
    <w:qFormat/>
    <w:rsid w:val="005B1B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3675D"/>
    <w:pPr>
      <w:keepNext/>
      <w:spacing w:before="240" w:after="60" w:line="240" w:lineRule="auto"/>
      <w:outlineLvl w:val="1"/>
    </w:pPr>
    <w:rPr>
      <w:rFonts w:ascii="Arial" w:eastAsia="Cambria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B1B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4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B1B8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5B1B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B1B8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5B1B8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B1B8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semiHidden/>
    <w:rsid w:val="005B1B8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semiHidden/>
    <w:rsid w:val="005B1B8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aliases w:val="W_Nagłówek,adresowy"/>
    <w:basedOn w:val="Normalny"/>
    <w:link w:val="NagwekZnak"/>
    <w:uiPriority w:val="99"/>
    <w:unhideWhenUsed/>
    <w:rsid w:val="0037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37598C"/>
  </w:style>
  <w:style w:type="paragraph" w:styleId="Stopka">
    <w:name w:val="footer"/>
    <w:basedOn w:val="Normalny"/>
    <w:link w:val="StopkaZnak"/>
    <w:uiPriority w:val="99"/>
    <w:unhideWhenUsed/>
    <w:rsid w:val="0037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98C"/>
  </w:style>
  <w:style w:type="character" w:styleId="Hipercze">
    <w:name w:val="Hyperlink"/>
    <w:uiPriority w:val="99"/>
    <w:rsid w:val="0087688E"/>
    <w:rPr>
      <w:color w:val="0000FF"/>
      <w:u w:val="single"/>
    </w:rPr>
  </w:style>
  <w:style w:type="paragraph" w:customStyle="1" w:styleId="western">
    <w:name w:val="western"/>
    <w:basedOn w:val="Normalny"/>
    <w:uiPriority w:val="99"/>
    <w:rsid w:val="0087688E"/>
    <w:pPr>
      <w:suppressAutoHyphens/>
      <w:spacing w:before="280" w:after="280" w:line="240" w:lineRule="auto"/>
      <w:jc w:val="center"/>
    </w:pPr>
    <w:rPr>
      <w:rFonts w:eastAsia="Times New Roman"/>
      <w:b/>
      <w:bCs/>
      <w:sz w:val="28"/>
      <w:szCs w:val="28"/>
      <w:lang w:eastAsia="zh-CN"/>
    </w:rPr>
  </w:style>
  <w:style w:type="paragraph" w:customStyle="1" w:styleId="Stopka1">
    <w:name w:val="Stopka1"/>
    <w:uiPriority w:val="99"/>
    <w:rsid w:val="0087688E"/>
    <w:pPr>
      <w:spacing w:after="0" w:line="240" w:lineRule="auto"/>
    </w:pPr>
    <w:rPr>
      <w:rFonts w:eastAsia="Times New Roman"/>
      <w:color w:val="000000"/>
      <w:lang w:eastAsia="pl-PL"/>
    </w:rPr>
  </w:style>
  <w:style w:type="paragraph" w:styleId="Akapitzlist">
    <w:name w:val="List Paragraph"/>
    <w:aliases w:val="L1,Numerowanie,List Paragraph,Akapit z listą5,CW_Lista,Podsis rysunku,Akapit z listą numerowaną,maz_wyliczenie,opis dzialania,K-P_odwolanie,A_wyliczenie,Akapit z listą 1,BulletC,Wyliczanie,Obiekt,normalny tekst,Akapit z listą31,Bulle"/>
    <w:basedOn w:val="Normalny"/>
    <w:link w:val="AkapitzlistZnak"/>
    <w:uiPriority w:val="34"/>
    <w:qFormat/>
    <w:rsid w:val="0087688E"/>
    <w:pPr>
      <w:spacing w:after="0" w:line="240" w:lineRule="auto"/>
      <w:contextualSpacing/>
    </w:pPr>
    <w:rPr>
      <w:rFonts w:ascii="Cambria" w:eastAsia="Cambria" w:hAnsi="Cambria" w:cs="Cambria"/>
    </w:rPr>
  </w:style>
  <w:style w:type="paragraph" w:customStyle="1" w:styleId="Akapitzlist1">
    <w:name w:val="Akapit z listą1"/>
    <w:aliases w:val="T_SZ_List Paragraph"/>
    <w:basedOn w:val="Normalny"/>
    <w:uiPriority w:val="99"/>
    <w:rsid w:val="0087688E"/>
    <w:pPr>
      <w:suppressAutoHyphens/>
      <w:spacing w:after="0" w:line="100" w:lineRule="atLeast"/>
    </w:pPr>
    <w:rPr>
      <w:rFonts w:eastAsia="Times New Roman"/>
      <w:kern w:val="1"/>
      <w:lang w:eastAsia="hi-IN" w:bidi="hi-IN"/>
    </w:rPr>
  </w:style>
  <w:style w:type="character" w:customStyle="1" w:styleId="xbe">
    <w:name w:val="_xbe"/>
    <w:basedOn w:val="Domylnaczcionkaakapitu"/>
    <w:rsid w:val="0087688E"/>
  </w:style>
  <w:style w:type="paragraph" w:styleId="Tekstprzypisudolnego">
    <w:name w:val="footnote text"/>
    <w:basedOn w:val="Normalny"/>
    <w:link w:val="TekstprzypisudolnegoZnak"/>
    <w:unhideWhenUsed/>
    <w:rsid w:val="008A0767"/>
    <w:pPr>
      <w:spacing w:after="0" w:line="240" w:lineRule="auto"/>
    </w:pPr>
    <w:rPr>
      <w:rFonts w:ascii="Cambria" w:eastAsia="Cambria" w:hAnsi="Cambri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0767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07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298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5F78F9"/>
    <w:pPr>
      <w:spacing w:line="240" w:lineRule="auto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78F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5B1B8B"/>
    <w:pPr>
      <w:spacing w:after="0" w:line="240" w:lineRule="auto"/>
      <w:jc w:val="center"/>
      <w:outlineLvl w:val="0"/>
    </w:pPr>
    <w:rPr>
      <w:rFonts w:eastAsia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B1B8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Stopka2">
    <w:name w:val="Stopka2"/>
    <w:rsid w:val="005B1B8B"/>
    <w:pPr>
      <w:snapToGrid w:val="0"/>
      <w:spacing w:after="0" w:line="240" w:lineRule="auto"/>
    </w:pPr>
    <w:rPr>
      <w:rFonts w:eastAsia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5B1B8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B1B8B"/>
  </w:style>
  <w:style w:type="paragraph" w:styleId="Tekstpodstawowy2">
    <w:name w:val="Body Text 2"/>
    <w:basedOn w:val="Normalny"/>
    <w:link w:val="Tekstpodstawowy2Znak"/>
    <w:unhideWhenUsed/>
    <w:rsid w:val="005B1B8B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B1B8B"/>
  </w:style>
  <w:style w:type="paragraph" w:styleId="Tekstpodstawowywcity2">
    <w:name w:val="Body Text Indent 2"/>
    <w:basedOn w:val="Normalny"/>
    <w:link w:val="Tekstpodstawowywcity2Znak"/>
    <w:unhideWhenUsed/>
    <w:rsid w:val="005B1B8B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B1B8B"/>
  </w:style>
  <w:style w:type="paragraph" w:customStyle="1" w:styleId="msonormal0">
    <w:name w:val="msonormal"/>
    <w:basedOn w:val="Normalny"/>
    <w:rsid w:val="005B1B8B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5B1B8B"/>
    <w:pPr>
      <w:spacing w:line="240" w:lineRule="auto"/>
    </w:pPr>
    <w:rPr>
      <w:rFonts w:ascii="Cambria" w:eastAsia="Cambria" w:hAnsi="Cambria"/>
    </w:rPr>
  </w:style>
  <w:style w:type="character" w:customStyle="1" w:styleId="TekstpodstawowyZnak">
    <w:name w:val="Tekst podstawowy Znak"/>
    <w:basedOn w:val="Domylnaczcionkaakapitu"/>
    <w:link w:val="Tekstpodstawowy"/>
    <w:rsid w:val="005B1B8B"/>
    <w:rPr>
      <w:rFonts w:ascii="Cambria" w:eastAsia="Cambria" w:hAnsi="Cambria" w:cs="Times New Roman"/>
      <w:sz w:val="24"/>
      <w:szCs w:val="24"/>
    </w:rPr>
  </w:style>
  <w:style w:type="paragraph" w:customStyle="1" w:styleId="Standard">
    <w:name w:val="Standard"/>
    <w:rsid w:val="005B1B8B"/>
    <w:pPr>
      <w:widowControl w:val="0"/>
      <w:suppressAutoHyphens/>
      <w:autoSpaceDN w:val="0"/>
      <w:spacing w:after="0" w:line="240" w:lineRule="auto"/>
    </w:pPr>
    <w:rPr>
      <w:rFonts w:eastAsia="Lucida Sans Unicode"/>
      <w:kern w:val="3"/>
      <w:lang w:eastAsia="zh-CN"/>
    </w:rPr>
  </w:style>
  <w:style w:type="paragraph" w:customStyle="1" w:styleId="Tekstpodstawowy21">
    <w:name w:val="Tekst podstawowy 21"/>
    <w:basedOn w:val="Normalny"/>
    <w:rsid w:val="005B1B8B"/>
    <w:pPr>
      <w:suppressAutoHyphens/>
      <w:spacing w:after="0" w:line="360" w:lineRule="auto"/>
      <w:jc w:val="center"/>
    </w:pPr>
    <w:rPr>
      <w:rFonts w:eastAsia="Times New Roman"/>
      <w:b/>
      <w:bCs/>
      <w:lang w:eastAsia="ar-SA"/>
    </w:rPr>
  </w:style>
  <w:style w:type="paragraph" w:customStyle="1" w:styleId="Tekstpodstawowy31">
    <w:name w:val="Tekst podstawowy 31"/>
    <w:basedOn w:val="Normalny"/>
    <w:rsid w:val="005B1B8B"/>
    <w:pPr>
      <w:suppressAutoHyphens/>
      <w:spacing w:line="240" w:lineRule="auto"/>
    </w:pPr>
    <w:rPr>
      <w:rFonts w:eastAsia="Times New Roman"/>
      <w:sz w:val="16"/>
      <w:szCs w:val="16"/>
      <w:lang w:eastAsia="ar-SA"/>
    </w:rPr>
  </w:style>
  <w:style w:type="character" w:customStyle="1" w:styleId="item">
    <w:name w:val="item"/>
    <w:rsid w:val="005B1B8B"/>
  </w:style>
  <w:style w:type="paragraph" w:customStyle="1" w:styleId="Default">
    <w:name w:val="Default"/>
    <w:rsid w:val="000A5957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Teksttreci28pt">
    <w:name w:val="Tekst treści (2) + 8 pt"/>
    <w:rsid w:val="007873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styleId="Pogrubienie">
    <w:name w:val="Strong"/>
    <w:uiPriority w:val="22"/>
    <w:qFormat/>
    <w:rsid w:val="003033BB"/>
    <w:rPr>
      <w:b/>
      <w:bCs/>
    </w:rPr>
  </w:style>
  <w:style w:type="table" w:styleId="Tabela-Siatka">
    <w:name w:val="Table Grid"/>
    <w:basedOn w:val="Standardowy"/>
    <w:uiPriority w:val="99"/>
    <w:rsid w:val="00427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454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2Znak">
    <w:name w:val="Nagłówek 2 Znak"/>
    <w:basedOn w:val="Domylnaczcionkaakapitu"/>
    <w:link w:val="Nagwek2"/>
    <w:rsid w:val="0013675D"/>
    <w:rPr>
      <w:rFonts w:ascii="Arial" w:eastAsia="Cambria" w:hAnsi="Arial" w:cs="Arial"/>
      <w:b/>
      <w:bCs/>
      <w:i/>
      <w:iCs/>
      <w:sz w:val="28"/>
      <w:szCs w:val="28"/>
    </w:rPr>
  </w:style>
  <w:style w:type="paragraph" w:styleId="Zwykytekst">
    <w:name w:val="Plain Text"/>
    <w:basedOn w:val="Normalny"/>
    <w:link w:val="ZwykytekstZnak"/>
    <w:uiPriority w:val="99"/>
    <w:rsid w:val="0013675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3675D"/>
    <w:rPr>
      <w:rFonts w:ascii="Courier New" w:eastAsia="Times New Roman" w:hAnsi="Courier New" w:cs="Courier New"/>
      <w:sz w:val="20"/>
      <w:szCs w:val="20"/>
    </w:rPr>
  </w:style>
  <w:style w:type="paragraph" w:customStyle="1" w:styleId="Stopka3">
    <w:name w:val="Stopka3"/>
    <w:rsid w:val="00AF73D2"/>
    <w:pPr>
      <w:spacing w:after="0" w:line="240" w:lineRule="auto"/>
    </w:pPr>
    <w:rPr>
      <w:rFonts w:eastAsia="Times New Roman"/>
      <w:snapToGrid w:val="0"/>
      <w:color w:val="00000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3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23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33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43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43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436D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E0352"/>
    <w:rPr>
      <w:color w:val="808080"/>
    </w:rPr>
  </w:style>
  <w:style w:type="paragraph" w:customStyle="1" w:styleId="ListParagraph1">
    <w:name w:val="List Paragraph1"/>
    <w:basedOn w:val="Normalny"/>
    <w:rsid w:val="003F49A5"/>
    <w:pPr>
      <w:spacing w:after="200" w:line="276" w:lineRule="auto"/>
    </w:pPr>
    <w:rPr>
      <w:rFonts w:eastAsia="Times New Roman"/>
      <w:sz w:val="22"/>
      <w:szCs w:val="22"/>
    </w:rPr>
  </w:style>
  <w:style w:type="character" w:customStyle="1" w:styleId="FontStyle54">
    <w:name w:val="Font Style54"/>
    <w:uiPriority w:val="99"/>
    <w:rsid w:val="003F49A5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Normalny"/>
    <w:uiPriority w:val="99"/>
    <w:rsid w:val="003F49A5"/>
    <w:pPr>
      <w:widowControl w:val="0"/>
      <w:autoSpaceDE w:val="0"/>
      <w:autoSpaceDN w:val="0"/>
      <w:adjustRightInd w:val="0"/>
      <w:spacing w:after="0" w:line="252" w:lineRule="exact"/>
      <w:ind w:hanging="324"/>
    </w:pPr>
    <w:rPr>
      <w:rFonts w:eastAsia="Times New Roman"/>
      <w:lang w:eastAsia="pl-PL"/>
    </w:rPr>
  </w:style>
  <w:style w:type="paragraph" w:styleId="Poprawka">
    <w:name w:val="Revision"/>
    <w:hidden/>
    <w:semiHidden/>
    <w:rsid w:val="00B9502A"/>
    <w:pPr>
      <w:spacing w:after="0" w:line="240" w:lineRule="auto"/>
    </w:pPr>
    <w:rPr>
      <w:rFonts w:eastAsia="Times New Roman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B9502A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rsid w:val="00B9502A"/>
    <w:pPr>
      <w:tabs>
        <w:tab w:val="left" w:pos="1980"/>
        <w:tab w:val="right" w:leader="dot" w:pos="9344"/>
      </w:tabs>
      <w:spacing w:after="60" w:line="240" w:lineRule="auto"/>
      <w:ind w:left="1979" w:hanging="1979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9502A"/>
    <w:pPr>
      <w:spacing w:after="0" w:line="240" w:lineRule="auto"/>
      <w:ind w:left="480"/>
    </w:pPr>
    <w:rPr>
      <w:rFonts w:eastAsia="Times New Roman"/>
      <w:lang w:eastAsia="pl-PL"/>
    </w:rPr>
  </w:style>
  <w:style w:type="paragraph" w:styleId="Spistreci2">
    <w:name w:val="toc 2"/>
    <w:basedOn w:val="Normalny"/>
    <w:next w:val="Normalny"/>
    <w:autoRedefine/>
    <w:rsid w:val="00B9502A"/>
    <w:pPr>
      <w:tabs>
        <w:tab w:val="right" w:leader="dot" w:pos="9344"/>
      </w:tabs>
      <w:spacing w:after="0" w:line="240" w:lineRule="auto"/>
      <w:ind w:left="540"/>
    </w:pPr>
    <w:rPr>
      <w:rFonts w:eastAsia="Times New Roman"/>
      <w:lang w:eastAsia="pl-PL"/>
    </w:rPr>
  </w:style>
  <w:style w:type="character" w:customStyle="1" w:styleId="Bodytext">
    <w:name w:val="Body text_"/>
    <w:link w:val="Bodytext1"/>
    <w:rsid w:val="00B9502A"/>
    <w:rPr>
      <w:rFonts w:ascii="Verdana" w:hAnsi="Verdana"/>
      <w:sz w:val="17"/>
      <w:szCs w:val="17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B9502A"/>
    <w:pPr>
      <w:shd w:val="clear" w:color="auto" w:fill="FFFFFF"/>
      <w:spacing w:before="180" w:after="600"/>
      <w:ind w:hanging="460"/>
    </w:pPr>
    <w:rPr>
      <w:rFonts w:ascii="Verdana" w:hAnsi="Verdana"/>
      <w:sz w:val="17"/>
      <w:szCs w:val="17"/>
    </w:rPr>
  </w:style>
  <w:style w:type="paragraph" w:customStyle="1" w:styleId="Styl1">
    <w:name w:val="Styl1"/>
    <w:basedOn w:val="Normalny"/>
    <w:rsid w:val="00016BDF"/>
    <w:pPr>
      <w:widowControl w:val="0"/>
      <w:spacing w:after="0" w:line="360" w:lineRule="auto"/>
    </w:pPr>
    <w:rPr>
      <w:rFonts w:ascii="Times New Roman PL" w:eastAsia="Times New Roman" w:hAnsi="Times New Roman P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FE41EF"/>
    <w:rPr>
      <w:color w:val="auto"/>
      <w:u w:val="single"/>
    </w:rPr>
  </w:style>
  <w:style w:type="character" w:customStyle="1" w:styleId="A1">
    <w:name w:val="A1"/>
    <w:uiPriority w:val="99"/>
    <w:rsid w:val="00FE41EF"/>
    <w:rPr>
      <w:rFonts w:cs="Gill Sans Pl"/>
      <w:color w:val="000000"/>
      <w:sz w:val="17"/>
      <w:szCs w:val="17"/>
    </w:rPr>
  </w:style>
  <w:style w:type="character" w:customStyle="1" w:styleId="contact-telephone">
    <w:name w:val="contact-telephone"/>
    <w:basedOn w:val="Domylnaczcionkaakapitu"/>
    <w:rsid w:val="00175176"/>
  </w:style>
  <w:style w:type="paragraph" w:customStyle="1" w:styleId="PARAGRAF">
    <w:name w:val="PARAGRAF"/>
    <w:basedOn w:val="Normalny"/>
    <w:uiPriority w:val="99"/>
    <w:rsid w:val="0063311C"/>
    <w:pPr>
      <w:autoSpaceDE w:val="0"/>
      <w:autoSpaceDN w:val="0"/>
      <w:spacing w:before="240" w:line="360" w:lineRule="atLeast"/>
      <w:jc w:val="center"/>
    </w:pPr>
    <w:rPr>
      <w:rFonts w:ascii="Time" w:eastAsia="Times New Roman" w:hAnsi="Time"/>
      <w:b/>
      <w:sz w:val="20"/>
      <w:szCs w:val="20"/>
      <w:lang w:val="en-GB" w:eastAsia="pl-PL"/>
    </w:rPr>
  </w:style>
  <w:style w:type="paragraph" w:customStyle="1" w:styleId="Normaltab">
    <w:name w:val="Normaltab"/>
    <w:basedOn w:val="Normalny"/>
    <w:rsid w:val="0063311C"/>
    <w:pPr>
      <w:spacing w:before="24" w:after="48" w:line="360" w:lineRule="atLeast"/>
      <w:ind w:left="425" w:hanging="431"/>
      <w:jc w:val="center"/>
    </w:pPr>
    <w:rPr>
      <w:rFonts w:ascii="Gatineau" w:eastAsia="Calibri" w:hAnsi="Gatineau" w:cs="Gatineau"/>
      <w:lang w:val="en-GB" w:eastAsia="pl-PL"/>
    </w:rPr>
  </w:style>
  <w:style w:type="character" w:customStyle="1" w:styleId="st">
    <w:name w:val="st"/>
    <w:basedOn w:val="Domylnaczcionkaakapitu"/>
    <w:rsid w:val="005621BB"/>
  </w:style>
  <w:style w:type="character" w:styleId="Uwydatnienie">
    <w:name w:val="Emphasis"/>
    <w:basedOn w:val="Domylnaczcionkaakapitu"/>
    <w:uiPriority w:val="20"/>
    <w:qFormat/>
    <w:rsid w:val="005621BB"/>
    <w:rPr>
      <w:i/>
      <w:iCs/>
    </w:rPr>
  </w:style>
  <w:style w:type="character" w:styleId="Numerstrony">
    <w:name w:val="page number"/>
    <w:basedOn w:val="Domylnaczcionkaakapitu"/>
    <w:rsid w:val="00421AA2"/>
  </w:style>
  <w:style w:type="paragraph" w:styleId="NormalnyWeb">
    <w:name w:val="Normal (Web)"/>
    <w:basedOn w:val="Normalny"/>
    <w:uiPriority w:val="99"/>
    <w:unhideWhenUsed/>
    <w:rsid w:val="00421AA2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Znakiprzypiswdolnych">
    <w:name w:val="Znaki przypisów dolnych"/>
    <w:rsid w:val="007B0C8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27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4A2755"/>
  </w:style>
  <w:style w:type="character" w:customStyle="1" w:styleId="AkapitzlistZnak">
    <w:name w:val="Akapit z listą Znak"/>
    <w:aliases w:val="L1 Znak,Numerowanie Znak,List Paragraph Znak,Akapit z listą5 Znak,CW_Lista Znak,Podsis rysunku Znak,Akapit z listą numerowaną Znak,maz_wyliczenie Znak,opis dzialania Znak,K-P_odwolanie Znak,A_wyliczenie Znak,Akapit z listą 1 Znak"/>
    <w:link w:val="Akapitzlist"/>
    <w:uiPriority w:val="34"/>
    <w:locked/>
    <w:rsid w:val="0083223D"/>
    <w:rPr>
      <w:rFonts w:ascii="Cambria" w:eastAsia="Cambria" w:hAnsi="Cambria" w:cs="Cambria"/>
    </w:rPr>
  </w:style>
  <w:style w:type="paragraph" w:customStyle="1" w:styleId="StylPogrubienieWyrwnanydorodka">
    <w:name w:val="Styl Pogrubienie Wyrównany do środka"/>
    <w:basedOn w:val="Normalny"/>
    <w:rsid w:val="00B5576F"/>
    <w:pPr>
      <w:spacing w:after="360" w:line="240" w:lineRule="auto"/>
      <w:ind w:left="0" w:firstLine="0"/>
      <w:jc w:val="center"/>
    </w:pPr>
    <w:rPr>
      <w:rFonts w:eastAsia="Times New Roman"/>
      <w:b/>
      <w:bCs/>
      <w:szCs w:val="20"/>
      <w:lang w:eastAsia="pl-PL"/>
    </w:rPr>
  </w:style>
  <w:style w:type="paragraph" w:customStyle="1" w:styleId="RozdziaOPZ">
    <w:name w:val="Rozdział OPZ"/>
    <w:basedOn w:val="Akapitzlist"/>
    <w:link w:val="RozdziaOPZZnak"/>
    <w:uiPriority w:val="99"/>
    <w:qFormat/>
    <w:rsid w:val="009A686A"/>
    <w:pPr>
      <w:spacing w:before="240" w:after="240"/>
      <w:ind w:left="0" w:firstLine="0"/>
      <w:outlineLvl w:val="0"/>
    </w:pPr>
    <w:rPr>
      <w:rFonts w:ascii="Times New Roman" w:eastAsiaTheme="minorHAnsi" w:hAnsi="Times New Roman" w:cs="Times New Roman"/>
      <w:b/>
      <w:color w:val="4472C4" w:themeColor="accent5"/>
      <w:sz w:val="32"/>
    </w:rPr>
  </w:style>
  <w:style w:type="character" w:customStyle="1" w:styleId="RozdziaOPZZnak">
    <w:name w:val="Rozdział OPZ Znak"/>
    <w:basedOn w:val="Domylnaczcionkaakapitu"/>
    <w:link w:val="RozdziaOPZ"/>
    <w:uiPriority w:val="99"/>
    <w:rsid w:val="009A686A"/>
    <w:rPr>
      <w:b/>
      <w:color w:val="4472C4" w:themeColor="accent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98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5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07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87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6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25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2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F8C4F-432C-4A3A-8684-3676DD45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3188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Wypychowska Katarzyna</cp:lastModifiedBy>
  <cp:revision>2</cp:revision>
  <cp:lastPrinted>2020-01-13T07:18:00Z</cp:lastPrinted>
  <dcterms:created xsi:type="dcterms:W3CDTF">2026-04-15T09:49:00Z</dcterms:created>
  <dcterms:modified xsi:type="dcterms:W3CDTF">2026-04-15T09:49:00Z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UxC4dwLulzfINJ8nQH+xvX5LNGipWa4BRSZhPgxsCvleLghdyxX7KnG80ztVigWCKHv7P0cMjUjgXKm0x5WZ8Q==</vt:lpwstr>
  </property>
  <property fmtid="{D5CDD505-2E9C-101B-9397-08002B2CF9AE}" pid="4" name="MFClassificationDate">
    <vt:lpwstr>2022-05-19T14:14:36.8414726+02:00</vt:lpwstr>
  </property>
  <property fmtid="{D5CDD505-2E9C-101B-9397-08002B2CF9AE}" pid="5" name="MFClassifiedBySID">
    <vt:lpwstr>UxC4dwLulzfINJ8nQH+xvX5LNGipWa4BRSZhPgxsCvm42mrIC/DSDv0ggS+FjUN/2v1BBotkLlY5aAiEhoi6uVcPY+nRIZsBkTarx9I6aQbF2tuww7ZOjzx4lv6usK5u</vt:lpwstr>
  </property>
  <property fmtid="{D5CDD505-2E9C-101B-9397-08002B2CF9AE}" pid="6" name="MFGRNItemId">
    <vt:lpwstr>GRN-0031bfee-d730-4d52-880c-9fa527b83c4c</vt:lpwstr>
  </property>
  <property fmtid="{D5CDD505-2E9C-101B-9397-08002B2CF9AE}" pid="7" name="MFHash">
    <vt:lpwstr>whkD6451JEZ1C94kajAKhaMFllEfBDNQ9hbHS8GS1kg=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